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96" w:rsidRPr="00733096" w:rsidRDefault="00E7312A" w:rsidP="00733096">
      <w:pPr>
        <w:pStyle w:val="Nagwek1"/>
        <w:spacing w:before="0" w:after="240"/>
        <w:jc w:val="center"/>
        <w:rPr>
          <w:rFonts w:ascii="Cambria" w:hAnsi="Cambria" w:cstheme="majorHAnsi"/>
        </w:rPr>
      </w:pPr>
      <w:r w:rsidRPr="00733096">
        <w:rPr>
          <w:rFonts w:ascii="Cambria" w:hAnsi="Cambria" w:cstheme="majorHAnsi"/>
        </w:rPr>
        <w:t>RAPORT Z PRZEGLĄDU OKRESOWEGO</w:t>
      </w:r>
      <w:r w:rsidRPr="00733096">
        <w:rPr>
          <w:rFonts w:ascii="Cambria" w:hAnsi="Cambria" w:cstheme="majorHAnsi"/>
        </w:rPr>
        <w:br/>
        <w:t>I KONTROLI SZCZELNOŚCI UKŁADU CHŁODNICZEGO</w:t>
      </w:r>
    </w:p>
    <w:p w:rsidR="00DA3510" w:rsidRDefault="00E7312A" w:rsidP="00733096">
      <w:pPr>
        <w:spacing w:after="240"/>
      </w:pPr>
      <w:r>
        <w:t>Miejsce: ..............................................................</w:t>
      </w:r>
    </w:p>
    <w:p w:rsidR="00DA3510" w:rsidRDefault="00E7312A">
      <w:r>
        <w:t>Data: ....................................................................</w:t>
      </w:r>
    </w:p>
    <w:p w:rsidR="00DA3510" w:rsidRDefault="00E7312A">
      <w:r>
        <w:t xml:space="preserve">TYP URZĄDZENIA: </w:t>
      </w:r>
      <w:r>
        <w:t>....................................................</w:t>
      </w:r>
    </w:p>
    <w:p w:rsidR="00DA3510" w:rsidRDefault="00E7312A">
      <w:r>
        <w:t>NR FABRYCZNY: .......................................................</w:t>
      </w:r>
    </w:p>
    <w:p w:rsidR="00DA3510" w:rsidRDefault="00E7312A">
      <w:r>
        <w:t>KOD URZĄDZENIA: .....................................................</w:t>
      </w:r>
    </w:p>
    <w:p w:rsidR="00DA3510" w:rsidRPr="00733096" w:rsidRDefault="00E7312A">
      <w:pPr>
        <w:rPr>
          <w:b/>
        </w:rPr>
      </w:pPr>
      <w:proofErr w:type="spellStart"/>
      <w:r w:rsidRPr="00733096">
        <w:rPr>
          <w:b/>
        </w:rPr>
        <w:t>Czynności</w:t>
      </w:r>
      <w:proofErr w:type="spellEnd"/>
      <w:r w:rsidRPr="00733096">
        <w:rPr>
          <w:b/>
        </w:rPr>
        <w:t xml:space="preserve"> przeprowadzone podczas przeglądu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1235"/>
        <w:gridCol w:w="1317"/>
        <w:gridCol w:w="3003"/>
      </w:tblGrid>
      <w:tr w:rsidR="00733096" w:rsidTr="00733096">
        <w:tc>
          <w:tcPr>
            <w:tcW w:w="3085" w:type="dxa"/>
          </w:tcPr>
          <w:p w:rsidR="00733096" w:rsidRDefault="00733096"/>
        </w:tc>
        <w:tc>
          <w:tcPr>
            <w:tcW w:w="1235" w:type="dxa"/>
          </w:tcPr>
          <w:p w:rsidR="00733096" w:rsidRPr="00733096" w:rsidRDefault="00733096" w:rsidP="00733096">
            <w:pPr>
              <w:jc w:val="center"/>
              <w:rPr>
                <w:b/>
              </w:rPr>
            </w:pPr>
            <w:r w:rsidRPr="00733096">
              <w:rPr>
                <w:b/>
              </w:rPr>
              <w:t>TAK</w:t>
            </w:r>
          </w:p>
        </w:tc>
        <w:tc>
          <w:tcPr>
            <w:tcW w:w="1317" w:type="dxa"/>
          </w:tcPr>
          <w:p w:rsidR="00733096" w:rsidRPr="00733096" w:rsidRDefault="00733096" w:rsidP="00733096">
            <w:pPr>
              <w:jc w:val="center"/>
              <w:rPr>
                <w:b/>
              </w:rPr>
            </w:pPr>
            <w:r w:rsidRPr="00733096">
              <w:rPr>
                <w:b/>
              </w:rPr>
              <w:t>NIE</w:t>
            </w:r>
          </w:p>
        </w:tc>
        <w:tc>
          <w:tcPr>
            <w:tcW w:w="3003" w:type="dxa"/>
          </w:tcPr>
          <w:p w:rsidR="00733096" w:rsidRPr="00733096" w:rsidRDefault="00733096" w:rsidP="00733096">
            <w:pPr>
              <w:jc w:val="center"/>
              <w:rPr>
                <w:b/>
              </w:rPr>
            </w:pPr>
            <w:r w:rsidRPr="00733096">
              <w:rPr>
                <w:b/>
              </w:rPr>
              <w:t>UWAGI</w:t>
            </w:r>
          </w:p>
        </w:tc>
      </w:tr>
      <w:tr w:rsidR="00733096" w:rsidTr="0030771F">
        <w:tc>
          <w:tcPr>
            <w:tcW w:w="8640" w:type="dxa"/>
            <w:gridSpan w:val="4"/>
          </w:tcPr>
          <w:p w:rsidR="00733096" w:rsidRPr="00733096" w:rsidRDefault="00733096" w:rsidP="00733096">
            <w:pPr>
              <w:rPr>
                <w:b/>
              </w:rPr>
            </w:pPr>
            <w:r w:rsidRPr="00733096">
              <w:rPr>
                <w:b/>
              </w:rPr>
              <w:t xml:space="preserve">1.1) </w:t>
            </w:r>
            <w:proofErr w:type="spellStart"/>
            <w:r w:rsidRPr="00733096">
              <w:rPr>
                <w:b/>
              </w:rPr>
              <w:t>Czynności</w:t>
            </w:r>
            <w:proofErr w:type="spellEnd"/>
            <w:r w:rsidRPr="00733096">
              <w:rPr>
                <w:b/>
              </w:rPr>
              <w:t xml:space="preserve"> </w:t>
            </w:r>
            <w:proofErr w:type="spellStart"/>
            <w:r w:rsidRPr="00733096">
              <w:rPr>
                <w:b/>
              </w:rPr>
              <w:t>wstępne</w:t>
            </w:r>
            <w:proofErr w:type="spellEnd"/>
          </w:p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1"/>
              </w:numPr>
            </w:pPr>
            <w:proofErr w:type="spellStart"/>
            <w:r>
              <w:t>kontrola</w:t>
            </w:r>
            <w:proofErr w:type="spellEnd"/>
            <w:r>
              <w:t xml:space="preserve"> </w:t>
            </w:r>
            <w:proofErr w:type="spellStart"/>
            <w:r>
              <w:t>dokumentacji</w:t>
            </w:r>
            <w:proofErr w:type="spellEnd"/>
            <w:r>
              <w:t xml:space="preserve"> </w:t>
            </w:r>
            <w:proofErr w:type="spellStart"/>
            <w:r>
              <w:t>urządzenia</w:t>
            </w:r>
            <w:proofErr w:type="spellEnd"/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  <w:tr w:rsidR="00733096" w:rsidTr="000A1DB1">
        <w:tc>
          <w:tcPr>
            <w:tcW w:w="8640" w:type="dxa"/>
            <w:gridSpan w:val="4"/>
          </w:tcPr>
          <w:p w:rsidR="00733096" w:rsidRPr="00733096" w:rsidRDefault="00733096">
            <w:pPr>
              <w:rPr>
                <w:b/>
              </w:rPr>
            </w:pPr>
            <w:r w:rsidRPr="00733096">
              <w:rPr>
                <w:b/>
              </w:rPr>
              <w:t xml:space="preserve">1.2) </w:t>
            </w:r>
            <w:proofErr w:type="spellStart"/>
            <w:r w:rsidRPr="00733096">
              <w:rPr>
                <w:b/>
              </w:rPr>
              <w:t>Część</w:t>
            </w:r>
            <w:proofErr w:type="spellEnd"/>
            <w:r w:rsidRPr="00733096">
              <w:rPr>
                <w:b/>
              </w:rPr>
              <w:t xml:space="preserve"> </w:t>
            </w:r>
            <w:proofErr w:type="spellStart"/>
            <w:r w:rsidRPr="00733096">
              <w:rPr>
                <w:b/>
              </w:rPr>
              <w:t>mechaniczna</w:t>
            </w:r>
            <w:proofErr w:type="spellEnd"/>
            <w:r w:rsidRPr="00733096">
              <w:rPr>
                <w:b/>
              </w:rPr>
              <w:t xml:space="preserve"> </w:t>
            </w:r>
            <w:proofErr w:type="spellStart"/>
            <w:r w:rsidRPr="00733096">
              <w:rPr>
                <w:b/>
              </w:rPr>
              <w:t>urządzeń</w:t>
            </w:r>
            <w:proofErr w:type="spellEnd"/>
            <w:r w:rsidRPr="00733096">
              <w:rPr>
                <w:b/>
              </w:rPr>
              <w:t xml:space="preserve"> </w:t>
            </w:r>
          </w:p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2"/>
              </w:numPr>
            </w:pPr>
            <w:proofErr w:type="spellStart"/>
            <w:r>
              <w:t>zewnętrzne</w:t>
            </w:r>
            <w:proofErr w:type="spellEnd"/>
            <w:r>
              <w:t xml:space="preserve"> </w:t>
            </w:r>
            <w:proofErr w:type="spellStart"/>
            <w:r>
              <w:t>oględziny</w:t>
            </w:r>
            <w:proofErr w:type="spellEnd"/>
            <w:r>
              <w:t xml:space="preserve"> I </w:t>
            </w:r>
            <w:proofErr w:type="spellStart"/>
            <w:r>
              <w:t>czyszczenie</w:t>
            </w:r>
            <w:proofErr w:type="spellEnd"/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2"/>
              </w:numPr>
            </w:pPr>
            <w:proofErr w:type="spellStart"/>
            <w:r>
              <w:t>kontrola</w:t>
            </w:r>
            <w:proofErr w:type="spellEnd"/>
            <w:r>
              <w:t xml:space="preserve"> </w:t>
            </w:r>
            <w:proofErr w:type="spellStart"/>
            <w:r>
              <w:t>mocowania</w:t>
            </w:r>
            <w:proofErr w:type="spellEnd"/>
            <w:r>
              <w:t xml:space="preserve"> </w:t>
            </w:r>
            <w:proofErr w:type="spellStart"/>
            <w:r>
              <w:t>agregatu</w:t>
            </w:r>
            <w:proofErr w:type="spellEnd"/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2"/>
              </w:numPr>
            </w:pPr>
            <w:proofErr w:type="spellStart"/>
            <w:r>
              <w:t>kontrola</w:t>
            </w:r>
            <w:proofErr w:type="spellEnd"/>
            <w:r>
              <w:t xml:space="preserve"> </w:t>
            </w:r>
            <w:proofErr w:type="spellStart"/>
            <w:r>
              <w:t>łożysk</w:t>
            </w:r>
            <w:proofErr w:type="spellEnd"/>
            <w:r>
              <w:t xml:space="preserve"> w </w:t>
            </w:r>
            <w:proofErr w:type="spellStart"/>
            <w:r>
              <w:t>wentylatorach</w:t>
            </w:r>
            <w:proofErr w:type="spellEnd"/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2"/>
              </w:numPr>
            </w:pPr>
            <w:proofErr w:type="spellStart"/>
            <w:r>
              <w:t>kontrola</w:t>
            </w:r>
            <w:proofErr w:type="spellEnd"/>
            <w:r>
              <w:t xml:space="preserve"> </w:t>
            </w:r>
            <w:proofErr w:type="spellStart"/>
            <w:r>
              <w:t>mocowania</w:t>
            </w:r>
            <w:proofErr w:type="spellEnd"/>
            <w:r>
              <w:t xml:space="preserve"> </w:t>
            </w:r>
            <w:proofErr w:type="spellStart"/>
            <w:r>
              <w:t>rurociągów</w:t>
            </w:r>
            <w:proofErr w:type="spellEnd"/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2"/>
              </w:numPr>
            </w:pPr>
            <w:proofErr w:type="spellStart"/>
            <w:r>
              <w:t>kontrola</w:t>
            </w:r>
            <w:proofErr w:type="spellEnd"/>
            <w:r>
              <w:t xml:space="preserve"> </w:t>
            </w:r>
            <w:proofErr w:type="spellStart"/>
            <w:r>
              <w:t>stanu</w:t>
            </w:r>
            <w:proofErr w:type="spellEnd"/>
            <w:r>
              <w:t xml:space="preserve"> </w:t>
            </w:r>
            <w:proofErr w:type="spellStart"/>
            <w:r>
              <w:t>izolacji</w:t>
            </w:r>
            <w:proofErr w:type="spellEnd"/>
            <w:r>
              <w:t xml:space="preserve"> </w:t>
            </w:r>
            <w:proofErr w:type="spellStart"/>
            <w:r>
              <w:t>cieplnej</w:t>
            </w:r>
            <w:proofErr w:type="spellEnd"/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2"/>
              </w:numPr>
            </w:pPr>
            <w:proofErr w:type="spellStart"/>
            <w:r>
              <w:t>czyszczenie</w:t>
            </w:r>
            <w:proofErr w:type="spellEnd"/>
            <w:r>
              <w:t xml:space="preserve"> </w:t>
            </w:r>
            <w:proofErr w:type="spellStart"/>
            <w:r>
              <w:t>skraplaczy</w:t>
            </w:r>
            <w:proofErr w:type="spellEnd"/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2"/>
              </w:numPr>
            </w:pPr>
            <w:proofErr w:type="spellStart"/>
            <w:r>
              <w:t>czyszczenie</w:t>
            </w:r>
            <w:proofErr w:type="spellEnd"/>
            <w:r>
              <w:t xml:space="preserve"> </w:t>
            </w:r>
            <w:proofErr w:type="spellStart"/>
            <w:r>
              <w:t>komory</w:t>
            </w:r>
            <w:proofErr w:type="spellEnd"/>
            <w:r>
              <w:t xml:space="preserve"> </w:t>
            </w:r>
            <w:proofErr w:type="spellStart"/>
            <w:r>
              <w:t>sprężarek</w:t>
            </w:r>
            <w:proofErr w:type="spellEnd"/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2"/>
              </w:numPr>
            </w:pPr>
            <w:proofErr w:type="spellStart"/>
            <w:r>
              <w:t>wymiana</w:t>
            </w:r>
            <w:proofErr w:type="spellEnd"/>
            <w:r>
              <w:t xml:space="preserve"> </w:t>
            </w:r>
            <w:proofErr w:type="spellStart"/>
            <w:r>
              <w:t>filtrów</w:t>
            </w:r>
            <w:proofErr w:type="spellEnd"/>
            <w:r>
              <w:t xml:space="preserve"> </w:t>
            </w:r>
            <w:proofErr w:type="spellStart"/>
            <w:r>
              <w:t>powietrza</w:t>
            </w:r>
            <w:proofErr w:type="spellEnd"/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2"/>
              </w:numPr>
            </w:pPr>
            <w:proofErr w:type="spellStart"/>
            <w:r>
              <w:t>kontrola</w:t>
            </w:r>
            <w:proofErr w:type="spellEnd"/>
            <w:r>
              <w:t xml:space="preserve"> </w:t>
            </w:r>
            <w:proofErr w:type="spellStart"/>
            <w:r>
              <w:t>pasów</w:t>
            </w:r>
            <w:proofErr w:type="spellEnd"/>
            <w:r>
              <w:t xml:space="preserve"> </w:t>
            </w:r>
            <w:proofErr w:type="spellStart"/>
            <w:r>
              <w:t>klinowych</w:t>
            </w:r>
            <w:proofErr w:type="spellEnd"/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2"/>
              </w:numPr>
            </w:pPr>
            <w:proofErr w:type="spellStart"/>
            <w:r>
              <w:t>kontrola</w:t>
            </w:r>
            <w:proofErr w:type="spellEnd"/>
            <w:r>
              <w:t xml:space="preserve"> </w:t>
            </w:r>
            <w:proofErr w:type="spellStart"/>
            <w:r>
              <w:t>wibracji</w:t>
            </w:r>
            <w:proofErr w:type="spellEnd"/>
            <w:r>
              <w:t xml:space="preserve"> </w:t>
            </w:r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  <w:tr w:rsidR="00733096" w:rsidTr="00F9100C">
        <w:tc>
          <w:tcPr>
            <w:tcW w:w="8640" w:type="dxa"/>
            <w:gridSpan w:val="4"/>
          </w:tcPr>
          <w:p w:rsidR="00733096" w:rsidRDefault="00733096">
            <w:r w:rsidRPr="00733096">
              <w:rPr>
                <w:b/>
              </w:rPr>
              <w:t xml:space="preserve">1.3) </w:t>
            </w:r>
            <w:proofErr w:type="spellStart"/>
            <w:r w:rsidRPr="00733096">
              <w:rPr>
                <w:b/>
              </w:rPr>
              <w:t>Część</w:t>
            </w:r>
            <w:proofErr w:type="spellEnd"/>
            <w:r w:rsidRPr="00733096">
              <w:rPr>
                <w:b/>
              </w:rPr>
              <w:t xml:space="preserve"> </w:t>
            </w:r>
            <w:proofErr w:type="spellStart"/>
            <w:r w:rsidRPr="00733096">
              <w:rPr>
                <w:b/>
              </w:rPr>
              <w:t>chłodnicza</w:t>
            </w:r>
            <w:proofErr w:type="spellEnd"/>
          </w:p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3"/>
              </w:numPr>
            </w:pPr>
            <w:proofErr w:type="spellStart"/>
            <w:r>
              <w:t>kontrola</w:t>
            </w:r>
            <w:proofErr w:type="spellEnd"/>
            <w:r>
              <w:t xml:space="preserve"> </w:t>
            </w:r>
            <w:proofErr w:type="spellStart"/>
            <w:r>
              <w:t>rurociągów</w:t>
            </w:r>
            <w:proofErr w:type="spellEnd"/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3"/>
              </w:numPr>
            </w:pPr>
            <w:proofErr w:type="spellStart"/>
            <w:r>
              <w:t>kontrola</w:t>
            </w:r>
            <w:proofErr w:type="spellEnd"/>
            <w:r>
              <w:t xml:space="preserve"> </w:t>
            </w:r>
            <w:proofErr w:type="spellStart"/>
            <w:r>
              <w:t>złączy</w:t>
            </w:r>
            <w:proofErr w:type="spellEnd"/>
            <w:r>
              <w:t xml:space="preserve"> </w:t>
            </w:r>
            <w:proofErr w:type="spellStart"/>
            <w:r>
              <w:t>stałych</w:t>
            </w:r>
            <w:proofErr w:type="spellEnd"/>
            <w:r>
              <w:t xml:space="preserve">, </w:t>
            </w:r>
            <w:proofErr w:type="spellStart"/>
            <w:r>
              <w:t>rozłącznych</w:t>
            </w:r>
            <w:proofErr w:type="spellEnd"/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3"/>
              </w:numPr>
            </w:pPr>
            <w:proofErr w:type="spellStart"/>
            <w:r>
              <w:t>kontrola</w:t>
            </w:r>
            <w:proofErr w:type="spellEnd"/>
            <w:r>
              <w:t xml:space="preserve"> </w:t>
            </w:r>
            <w:proofErr w:type="spellStart"/>
            <w:r>
              <w:t>zaworów</w:t>
            </w:r>
            <w:proofErr w:type="spellEnd"/>
            <w:r>
              <w:t xml:space="preserve"> </w:t>
            </w:r>
            <w:proofErr w:type="spellStart"/>
            <w:r>
              <w:t>wraz</w:t>
            </w:r>
            <w:proofErr w:type="spellEnd"/>
            <w:r>
              <w:t xml:space="preserve"> z </w:t>
            </w:r>
            <w:proofErr w:type="spellStart"/>
            <w:r>
              <w:t>trzpieniami</w:t>
            </w:r>
            <w:proofErr w:type="spellEnd"/>
            <w:r>
              <w:t xml:space="preserve"> </w:t>
            </w:r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3"/>
              </w:numPr>
            </w:pPr>
            <w:proofErr w:type="spellStart"/>
            <w:r>
              <w:t>kontrola</w:t>
            </w:r>
            <w:proofErr w:type="spellEnd"/>
            <w:r>
              <w:t xml:space="preserve"> </w:t>
            </w:r>
            <w:proofErr w:type="spellStart"/>
            <w:r>
              <w:t>przyłączy</w:t>
            </w:r>
            <w:proofErr w:type="spellEnd"/>
            <w:r>
              <w:t xml:space="preserve"> </w:t>
            </w:r>
            <w:proofErr w:type="spellStart"/>
            <w:r>
              <w:t>urządzeń</w:t>
            </w:r>
            <w:proofErr w:type="spellEnd"/>
            <w:r>
              <w:t xml:space="preserve"> </w:t>
            </w:r>
            <w:proofErr w:type="spellStart"/>
            <w:r>
              <w:t>zabezpieczających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sterujących</w:t>
            </w:r>
            <w:proofErr w:type="spellEnd"/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3"/>
              </w:numPr>
            </w:pPr>
            <w:proofErr w:type="spellStart"/>
            <w:r>
              <w:t>kontrola</w:t>
            </w:r>
            <w:proofErr w:type="spellEnd"/>
            <w:r>
              <w:t xml:space="preserve"> </w:t>
            </w:r>
            <w:proofErr w:type="spellStart"/>
            <w:r>
              <w:t>połączeń</w:t>
            </w:r>
            <w:proofErr w:type="spellEnd"/>
            <w:r>
              <w:t xml:space="preserve"> </w:t>
            </w:r>
            <w:proofErr w:type="spellStart"/>
            <w:r>
              <w:t>elastycznych</w:t>
            </w:r>
            <w:proofErr w:type="spellEnd"/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3"/>
              </w:numPr>
            </w:pPr>
            <w:proofErr w:type="spellStart"/>
            <w:r>
              <w:lastRenderedPageBreak/>
              <w:t>pomiar</w:t>
            </w:r>
            <w:proofErr w:type="spellEnd"/>
            <w:r>
              <w:t xml:space="preserve"> </w:t>
            </w:r>
            <w:proofErr w:type="spellStart"/>
            <w:r>
              <w:t>parametrów</w:t>
            </w:r>
            <w:proofErr w:type="spellEnd"/>
            <w:r>
              <w:t xml:space="preserve"> </w:t>
            </w:r>
            <w:proofErr w:type="spellStart"/>
            <w:r>
              <w:t>obiegów</w:t>
            </w:r>
            <w:proofErr w:type="spellEnd"/>
            <w:r>
              <w:t xml:space="preserve"> </w:t>
            </w:r>
            <w:proofErr w:type="spellStart"/>
            <w:r>
              <w:t>freonowych</w:t>
            </w:r>
            <w:proofErr w:type="spellEnd"/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  <w:tr w:rsidR="00733096" w:rsidTr="001F386C">
        <w:tc>
          <w:tcPr>
            <w:tcW w:w="8640" w:type="dxa"/>
            <w:gridSpan w:val="4"/>
          </w:tcPr>
          <w:p w:rsidR="00733096" w:rsidRPr="00733096" w:rsidRDefault="00733096">
            <w:pPr>
              <w:rPr>
                <w:b/>
              </w:rPr>
            </w:pPr>
            <w:r w:rsidRPr="00733096">
              <w:rPr>
                <w:b/>
              </w:rPr>
              <w:t>1.4</w:t>
            </w:r>
            <w:r>
              <w:rPr>
                <w:b/>
              </w:rPr>
              <w:t>)</w:t>
            </w:r>
            <w:r w:rsidRPr="00733096">
              <w:rPr>
                <w:b/>
              </w:rPr>
              <w:t xml:space="preserve"> </w:t>
            </w:r>
            <w:proofErr w:type="spellStart"/>
            <w:r w:rsidRPr="00733096">
              <w:rPr>
                <w:b/>
              </w:rPr>
              <w:t>Część</w:t>
            </w:r>
            <w:proofErr w:type="spellEnd"/>
            <w:r w:rsidRPr="00733096">
              <w:rPr>
                <w:b/>
              </w:rPr>
              <w:t xml:space="preserve"> </w:t>
            </w:r>
            <w:proofErr w:type="spellStart"/>
            <w:r w:rsidRPr="00733096">
              <w:rPr>
                <w:b/>
              </w:rPr>
              <w:t>elektryczna</w:t>
            </w:r>
            <w:proofErr w:type="spellEnd"/>
          </w:p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4"/>
              </w:numPr>
            </w:pPr>
            <w:proofErr w:type="spellStart"/>
            <w:r>
              <w:t>kontrola</w:t>
            </w:r>
            <w:proofErr w:type="spellEnd"/>
            <w:r>
              <w:t xml:space="preserve"> </w:t>
            </w:r>
            <w:proofErr w:type="spellStart"/>
            <w:r>
              <w:t>mocowania</w:t>
            </w:r>
            <w:proofErr w:type="spellEnd"/>
            <w:r>
              <w:t xml:space="preserve"> </w:t>
            </w:r>
            <w:proofErr w:type="spellStart"/>
            <w:r>
              <w:t>przewodów</w:t>
            </w:r>
            <w:proofErr w:type="spellEnd"/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4"/>
              </w:numPr>
            </w:pPr>
            <w:proofErr w:type="spellStart"/>
            <w:r>
              <w:t>kontrola</w:t>
            </w:r>
            <w:proofErr w:type="spellEnd"/>
            <w:r>
              <w:t xml:space="preserve"> </w:t>
            </w:r>
            <w:proofErr w:type="spellStart"/>
            <w:r>
              <w:t>nastaw</w:t>
            </w:r>
            <w:proofErr w:type="spellEnd"/>
            <w:r>
              <w:t xml:space="preserve"> </w:t>
            </w:r>
            <w:proofErr w:type="spellStart"/>
            <w:r>
              <w:t>działania</w:t>
            </w:r>
            <w:proofErr w:type="spellEnd"/>
            <w:r>
              <w:t xml:space="preserve"> </w:t>
            </w:r>
            <w:proofErr w:type="spellStart"/>
            <w:r>
              <w:t>automatyki</w:t>
            </w:r>
            <w:proofErr w:type="spellEnd"/>
            <w:r>
              <w:t xml:space="preserve"> w </w:t>
            </w:r>
            <w:proofErr w:type="spellStart"/>
            <w:r>
              <w:t>tym</w:t>
            </w:r>
            <w:proofErr w:type="spellEnd"/>
            <w:r>
              <w:t xml:space="preserve"> </w:t>
            </w:r>
            <w:proofErr w:type="spellStart"/>
            <w:r>
              <w:t>aparatów</w:t>
            </w:r>
            <w:proofErr w:type="spellEnd"/>
            <w:r>
              <w:t xml:space="preserve"> </w:t>
            </w:r>
            <w:proofErr w:type="spellStart"/>
            <w:r>
              <w:t>zabezpieczających</w:t>
            </w:r>
            <w:proofErr w:type="spellEnd"/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4"/>
              </w:numPr>
            </w:pPr>
            <w:proofErr w:type="spellStart"/>
            <w:r>
              <w:t>pomiary</w:t>
            </w:r>
            <w:proofErr w:type="spellEnd"/>
            <w:r>
              <w:t xml:space="preserve"> </w:t>
            </w:r>
            <w:proofErr w:type="spellStart"/>
            <w:r>
              <w:t>prądów</w:t>
            </w:r>
            <w:proofErr w:type="spellEnd"/>
            <w:r>
              <w:t xml:space="preserve"> </w:t>
            </w:r>
            <w:proofErr w:type="spellStart"/>
            <w:r>
              <w:t>sprężarek</w:t>
            </w:r>
            <w:proofErr w:type="spellEnd"/>
            <w:r>
              <w:t xml:space="preserve">, </w:t>
            </w:r>
            <w:proofErr w:type="spellStart"/>
            <w:r>
              <w:t>wentylatorów</w:t>
            </w:r>
            <w:proofErr w:type="spellEnd"/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4"/>
              </w:numPr>
            </w:pPr>
            <w:proofErr w:type="spellStart"/>
            <w:r>
              <w:t>kontrola</w:t>
            </w:r>
            <w:proofErr w:type="spellEnd"/>
            <w:r>
              <w:t xml:space="preserve"> </w:t>
            </w:r>
            <w:proofErr w:type="spellStart"/>
            <w:r>
              <w:t>styczników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przekaźników</w:t>
            </w:r>
            <w:proofErr w:type="spellEnd"/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  <w:tr w:rsidR="00733096" w:rsidTr="006560B5">
        <w:tc>
          <w:tcPr>
            <w:tcW w:w="8640" w:type="dxa"/>
            <w:gridSpan w:val="4"/>
          </w:tcPr>
          <w:p w:rsidR="00733096" w:rsidRPr="00733096" w:rsidRDefault="00733096">
            <w:pPr>
              <w:rPr>
                <w:b/>
              </w:rPr>
            </w:pPr>
            <w:r w:rsidRPr="00733096">
              <w:rPr>
                <w:b/>
              </w:rPr>
              <w:t xml:space="preserve">1.5)  </w:t>
            </w:r>
            <w:proofErr w:type="spellStart"/>
            <w:r w:rsidRPr="00733096">
              <w:rPr>
                <w:b/>
              </w:rPr>
              <w:t>Metody</w:t>
            </w:r>
            <w:proofErr w:type="spellEnd"/>
            <w:r w:rsidRPr="00733096">
              <w:rPr>
                <w:b/>
              </w:rPr>
              <w:t xml:space="preserve"> </w:t>
            </w:r>
            <w:proofErr w:type="spellStart"/>
            <w:r w:rsidRPr="00733096">
              <w:rPr>
                <w:b/>
              </w:rPr>
              <w:t>pomiaru</w:t>
            </w:r>
            <w:proofErr w:type="spellEnd"/>
            <w:r w:rsidRPr="00733096">
              <w:rPr>
                <w:b/>
              </w:rPr>
              <w:t xml:space="preserve"> </w:t>
            </w:r>
            <w:proofErr w:type="spellStart"/>
            <w:r w:rsidRPr="00733096">
              <w:rPr>
                <w:b/>
              </w:rPr>
              <w:t>bezpośredniego</w:t>
            </w:r>
            <w:proofErr w:type="spellEnd"/>
          </w:p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5"/>
              </w:numPr>
            </w:pPr>
            <w:proofErr w:type="spellStart"/>
            <w:r>
              <w:t>detektor</w:t>
            </w:r>
            <w:proofErr w:type="spellEnd"/>
            <w:r>
              <w:t xml:space="preserve"> </w:t>
            </w:r>
            <w:proofErr w:type="spellStart"/>
            <w:r>
              <w:t>elektroniczny</w:t>
            </w:r>
            <w:proofErr w:type="spellEnd"/>
            <w:r>
              <w:t xml:space="preserve"> </w:t>
            </w:r>
            <w:proofErr w:type="spellStart"/>
            <w:r>
              <w:t>gazu</w:t>
            </w:r>
            <w:proofErr w:type="spellEnd"/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5"/>
              </w:numPr>
            </w:pPr>
            <w:proofErr w:type="spellStart"/>
            <w:r>
              <w:t>fluorescencyjny</w:t>
            </w:r>
            <w:proofErr w:type="spellEnd"/>
            <w:r>
              <w:t xml:space="preserve"> </w:t>
            </w:r>
            <w:proofErr w:type="spellStart"/>
            <w:r>
              <w:t>płyn</w:t>
            </w:r>
            <w:proofErr w:type="spellEnd"/>
            <w:r>
              <w:t xml:space="preserve"> </w:t>
            </w:r>
            <w:proofErr w:type="spellStart"/>
            <w:r>
              <w:t>detekcyjny</w:t>
            </w:r>
            <w:proofErr w:type="spellEnd"/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  <w:tr w:rsidR="00733096" w:rsidTr="00733096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5"/>
              </w:numPr>
            </w:pPr>
            <w:proofErr w:type="spellStart"/>
            <w:r>
              <w:t>płyny</w:t>
            </w:r>
            <w:proofErr w:type="spellEnd"/>
            <w:r>
              <w:t xml:space="preserve"> </w:t>
            </w:r>
            <w:proofErr w:type="spellStart"/>
            <w:r>
              <w:t>pieniące</w:t>
            </w:r>
            <w:proofErr w:type="spellEnd"/>
            <w:r>
              <w:t xml:space="preserve"> </w:t>
            </w:r>
            <w:proofErr w:type="spellStart"/>
            <w:r>
              <w:t>lub</w:t>
            </w:r>
            <w:proofErr w:type="spellEnd"/>
            <w:r>
              <w:t xml:space="preserve"> </w:t>
            </w:r>
            <w:proofErr w:type="spellStart"/>
            <w:r>
              <w:t>mydliny</w:t>
            </w:r>
            <w:proofErr w:type="spellEnd"/>
            <w:r>
              <w:t xml:space="preserve"> </w:t>
            </w:r>
          </w:p>
        </w:tc>
        <w:tc>
          <w:tcPr>
            <w:tcW w:w="1235" w:type="dxa"/>
          </w:tcPr>
          <w:p w:rsidR="00733096" w:rsidRDefault="00733096"/>
        </w:tc>
        <w:tc>
          <w:tcPr>
            <w:tcW w:w="1317" w:type="dxa"/>
          </w:tcPr>
          <w:p w:rsidR="00733096" w:rsidRDefault="00733096"/>
        </w:tc>
        <w:tc>
          <w:tcPr>
            <w:tcW w:w="3003" w:type="dxa"/>
          </w:tcPr>
          <w:p w:rsidR="00733096" w:rsidRDefault="00733096"/>
        </w:tc>
      </w:tr>
    </w:tbl>
    <w:p w:rsidR="00DA3510" w:rsidRDefault="00DA351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10"/>
        <w:gridCol w:w="2552"/>
        <w:gridCol w:w="2578"/>
      </w:tblGrid>
      <w:tr w:rsidR="00733096" w:rsidTr="00733096">
        <w:tc>
          <w:tcPr>
            <w:tcW w:w="3510" w:type="dxa"/>
          </w:tcPr>
          <w:p w:rsidR="00733096" w:rsidRPr="00733096" w:rsidRDefault="00733096" w:rsidP="00733096">
            <w:pPr>
              <w:rPr>
                <w:b/>
              </w:rPr>
            </w:pPr>
            <w:r w:rsidRPr="00733096">
              <w:rPr>
                <w:b/>
              </w:rPr>
              <w:t xml:space="preserve">2) </w:t>
            </w:r>
            <w:proofErr w:type="spellStart"/>
            <w:r w:rsidRPr="00733096">
              <w:rPr>
                <w:b/>
              </w:rPr>
              <w:t>Kontrola</w:t>
            </w:r>
            <w:proofErr w:type="spellEnd"/>
            <w:r w:rsidRPr="00733096">
              <w:rPr>
                <w:b/>
              </w:rPr>
              <w:t xml:space="preserve"> </w:t>
            </w:r>
            <w:proofErr w:type="spellStart"/>
            <w:r w:rsidRPr="00733096">
              <w:rPr>
                <w:b/>
              </w:rPr>
              <w:t>przepływów</w:t>
            </w:r>
            <w:proofErr w:type="spellEnd"/>
          </w:p>
          <w:p w:rsidR="00733096" w:rsidRDefault="00733096"/>
        </w:tc>
        <w:tc>
          <w:tcPr>
            <w:tcW w:w="2552" w:type="dxa"/>
          </w:tcPr>
          <w:p w:rsidR="00733096" w:rsidRPr="00733096" w:rsidRDefault="00733096" w:rsidP="008839FA">
            <w:pPr>
              <w:rPr>
                <w:b/>
              </w:rPr>
            </w:pPr>
            <w:r w:rsidRPr="00733096">
              <w:rPr>
                <w:b/>
              </w:rPr>
              <w:t>OBIEG 1</w:t>
            </w:r>
          </w:p>
        </w:tc>
        <w:tc>
          <w:tcPr>
            <w:tcW w:w="2578" w:type="dxa"/>
          </w:tcPr>
          <w:p w:rsidR="00733096" w:rsidRPr="00733096" w:rsidRDefault="00733096" w:rsidP="008839FA">
            <w:pPr>
              <w:rPr>
                <w:b/>
              </w:rPr>
            </w:pPr>
            <w:r w:rsidRPr="00733096">
              <w:rPr>
                <w:b/>
              </w:rPr>
              <w:t>OBIEG 2</w:t>
            </w:r>
          </w:p>
        </w:tc>
      </w:tr>
      <w:tr w:rsidR="00733096" w:rsidTr="00733096">
        <w:tc>
          <w:tcPr>
            <w:tcW w:w="3510" w:type="dxa"/>
          </w:tcPr>
          <w:p w:rsidR="00733096" w:rsidRDefault="00733096" w:rsidP="00733096">
            <w:pPr>
              <w:pStyle w:val="Akapitzlist"/>
              <w:numPr>
                <w:ilvl w:val="0"/>
                <w:numId w:val="16"/>
              </w:numPr>
            </w:pPr>
            <w:proofErr w:type="spellStart"/>
            <w:r>
              <w:t>przepływ</w:t>
            </w:r>
            <w:proofErr w:type="spellEnd"/>
            <w:r>
              <w:t xml:space="preserve"> medium </w:t>
            </w:r>
            <w:proofErr w:type="spellStart"/>
            <w:r>
              <w:t>przez</w:t>
            </w:r>
            <w:proofErr w:type="spellEnd"/>
            <w:r>
              <w:t xml:space="preserve"> </w:t>
            </w:r>
            <w:proofErr w:type="spellStart"/>
            <w:r>
              <w:t>parowacz</w:t>
            </w:r>
            <w:proofErr w:type="spellEnd"/>
            <w:r>
              <w:t xml:space="preserve"> </w:t>
            </w:r>
            <w:proofErr w:type="spellStart"/>
            <w:r>
              <w:t>poprawny</w:t>
            </w:r>
            <w:proofErr w:type="spellEnd"/>
            <w:r>
              <w:t xml:space="preserve"> </w:t>
            </w:r>
          </w:p>
        </w:tc>
        <w:tc>
          <w:tcPr>
            <w:tcW w:w="2552" w:type="dxa"/>
          </w:tcPr>
          <w:p w:rsidR="00733096" w:rsidRDefault="00733096"/>
        </w:tc>
        <w:tc>
          <w:tcPr>
            <w:tcW w:w="2578" w:type="dxa"/>
          </w:tcPr>
          <w:p w:rsidR="00733096" w:rsidRDefault="00733096"/>
        </w:tc>
      </w:tr>
      <w:tr w:rsidR="00733096" w:rsidTr="00733096">
        <w:tc>
          <w:tcPr>
            <w:tcW w:w="3510" w:type="dxa"/>
          </w:tcPr>
          <w:p w:rsidR="00733096" w:rsidRDefault="00733096" w:rsidP="00733096">
            <w:pPr>
              <w:jc w:val="center"/>
            </w:pPr>
            <w:proofErr w:type="spellStart"/>
            <w:r>
              <w:t>Δp</w:t>
            </w:r>
            <w:proofErr w:type="spellEnd"/>
            <w:r>
              <w:t xml:space="preserve"> </w:t>
            </w:r>
            <w:proofErr w:type="spellStart"/>
            <w:r>
              <w:t>parowacz</w:t>
            </w:r>
            <w:proofErr w:type="spellEnd"/>
            <w:r>
              <w:t xml:space="preserve"> [bar]</w:t>
            </w:r>
          </w:p>
        </w:tc>
        <w:tc>
          <w:tcPr>
            <w:tcW w:w="2552" w:type="dxa"/>
          </w:tcPr>
          <w:p w:rsidR="00733096" w:rsidRDefault="00733096"/>
        </w:tc>
        <w:tc>
          <w:tcPr>
            <w:tcW w:w="2578" w:type="dxa"/>
          </w:tcPr>
          <w:p w:rsidR="00733096" w:rsidRDefault="00733096"/>
        </w:tc>
      </w:tr>
      <w:tr w:rsidR="00733096" w:rsidTr="00733096">
        <w:tc>
          <w:tcPr>
            <w:tcW w:w="3510" w:type="dxa"/>
          </w:tcPr>
          <w:p w:rsidR="00733096" w:rsidRDefault="00733096" w:rsidP="00733096">
            <w:pPr>
              <w:pStyle w:val="Akapitzlist"/>
              <w:numPr>
                <w:ilvl w:val="0"/>
                <w:numId w:val="16"/>
              </w:numPr>
            </w:pPr>
            <w:proofErr w:type="spellStart"/>
            <w:r>
              <w:t>przepływ</w:t>
            </w:r>
            <w:proofErr w:type="spellEnd"/>
            <w:r>
              <w:t xml:space="preserve"> </w:t>
            </w:r>
            <w:proofErr w:type="spellStart"/>
            <w:r>
              <w:t>wody</w:t>
            </w:r>
            <w:proofErr w:type="spellEnd"/>
            <w:r>
              <w:t xml:space="preserve"> </w:t>
            </w:r>
            <w:proofErr w:type="spellStart"/>
            <w:r>
              <w:t>przez</w:t>
            </w:r>
            <w:proofErr w:type="spellEnd"/>
            <w:r>
              <w:t xml:space="preserve"> </w:t>
            </w:r>
            <w:proofErr w:type="spellStart"/>
            <w:r>
              <w:t>skraplacz</w:t>
            </w:r>
            <w:proofErr w:type="spellEnd"/>
            <w:r>
              <w:t xml:space="preserve"> </w:t>
            </w:r>
            <w:proofErr w:type="spellStart"/>
            <w:r>
              <w:t>poprawny</w:t>
            </w:r>
            <w:proofErr w:type="spellEnd"/>
            <w:r>
              <w:t xml:space="preserve"> [T/N]</w:t>
            </w:r>
          </w:p>
        </w:tc>
        <w:tc>
          <w:tcPr>
            <w:tcW w:w="2552" w:type="dxa"/>
          </w:tcPr>
          <w:p w:rsidR="00733096" w:rsidRDefault="00733096"/>
        </w:tc>
        <w:tc>
          <w:tcPr>
            <w:tcW w:w="2578" w:type="dxa"/>
          </w:tcPr>
          <w:p w:rsidR="00733096" w:rsidRDefault="00733096"/>
        </w:tc>
      </w:tr>
      <w:tr w:rsidR="00DA3510" w:rsidTr="00733096">
        <w:tc>
          <w:tcPr>
            <w:tcW w:w="3510" w:type="dxa"/>
          </w:tcPr>
          <w:p w:rsidR="00DA3510" w:rsidRDefault="00733096" w:rsidP="00733096">
            <w:pPr>
              <w:jc w:val="center"/>
            </w:pPr>
            <w:proofErr w:type="spellStart"/>
            <w:r>
              <w:t>Δp</w:t>
            </w:r>
            <w:proofErr w:type="spellEnd"/>
            <w:r>
              <w:t xml:space="preserve"> </w:t>
            </w:r>
            <w:proofErr w:type="spellStart"/>
            <w:r>
              <w:t>skraplacz</w:t>
            </w:r>
            <w:proofErr w:type="spellEnd"/>
            <w:r>
              <w:t xml:space="preserve"> [bar]</w:t>
            </w:r>
          </w:p>
        </w:tc>
        <w:tc>
          <w:tcPr>
            <w:tcW w:w="2552" w:type="dxa"/>
          </w:tcPr>
          <w:p w:rsidR="00DA3510" w:rsidRDefault="00DA3510"/>
        </w:tc>
        <w:tc>
          <w:tcPr>
            <w:tcW w:w="2578" w:type="dxa"/>
          </w:tcPr>
          <w:p w:rsidR="00DA3510" w:rsidRDefault="00DA3510"/>
        </w:tc>
      </w:tr>
      <w:tr w:rsidR="00DA3510" w:rsidTr="00733096">
        <w:tc>
          <w:tcPr>
            <w:tcW w:w="3510" w:type="dxa"/>
          </w:tcPr>
          <w:p w:rsidR="00DA3510" w:rsidRDefault="00733096" w:rsidP="00733096">
            <w:pPr>
              <w:pStyle w:val="Akapitzlist"/>
              <w:numPr>
                <w:ilvl w:val="0"/>
                <w:numId w:val="16"/>
              </w:numPr>
            </w:pPr>
            <w:proofErr w:type="spellStart"/>
            <w:r>
              <w:t>przepływ</w:t>
            </w:r>
            <w:proofErr w:type="spellEnd"/>
            <w:r>
              <w:t xml:space="preserve"> </w:t>
            </w:r>
            <w:proofErr w:type="spellStart"/>
            <w:r>
              <w:t>powietrza</w:t>
            </w:r>
            <w:proofErr w:type="spellEnd"/>
            <w:r>
              <w:t xml:space="preserve"> </w:t>
            </w:r>
            <w:proofErr w:type="spellStart"/>
            <w:r>
              <w:t>przez</w:t>
            </w:r>
            <w:proofErr w:type="spellEnd"/>
            <w:r>
              <w:t xml:space="preserve"> </w:t>
            </w:r>
            <w:proofErr w:type="spellStart"/>
            <w:r>
              <w:t>skraplacz</w:t>
            </w:r>
            <w:proofErr w:type="spellEnd"/>
            <w:r>
              <w:t xml:space="preserve"> </w:t>
            </w:r>
            <w:proofErr w:type="spellStart"/>
            <w:r>
              <w:t>poprawny</w:t>
            </w:r>
            <w:proofErr w:type="spellEnd"/>
            <w:r>
              <w:t xml:space="preserve"> [T/N]</w:t>
            </w:r>
          </w:p>
        </w:tc>
        <w:tc>
          <w:tcPr>
            <w:tcW w:w="2552" w:type="dxa"/>
          </w:tcPr>
          <w:p w:rsidR="00DA3510" w:rsidRDefault="00DA3510"/>
        </w:tc>
        <w:tc>
          <w:tcPr>
            <w:tcW w:w="2578" w:type="dxa"/>
          </w:tcPr>
          <w:p w:rsidR="00DA3510" w:rsidRDefault="00DA3510"/>
        </w:tc>
      </w:tr>
      <w:tr w:rsidR="00DA3510" w:rsidTr="00733096">
        <w:tc>
          <w:tcPr>
            <w:tcW w:w="3510" w:type="dxa"/>
          </w:tcPr>
          <w:p w:rsidR="00DA3510" w:rsidRDefault="00733096" w:rsidP="00733096">
            <w:pPr>
              <w:pStyle w:val="Akapitzlist"/>
              <w:numPr>
                <w:ilvl w:val="0"/>
                <w:numId w:val="16"/>
              </w:numPr>
            </w:pPr>
            <w:proofErr w:type="spellStart"/>
            <w:r>
              <w:t>obroty</w:t>
            </w:r>
            <w:proofErr w:type="spellEnd"/>
            <w:r>
              <w:t xml:space="preserve"> </w:t>
            </w:r>
            <w:proofErr w:type="spellStart"/>
            <w:r>
              <w:t>wentylatorów</w:t>
            </w:r>
            <w:proofErr w:type="spellEnd"/>
            <w:r>
              <w:t xml:space="preserve"> </w:t>
            </w:r>
            <w:proofErr w:type="spellStart"/>
            <w:r>
              <w:t>poprawne</w:t>
            </w:r>
            <w:proofErr w:type="spellEnd"/>
            <w:r>
              <w:t xml:space="preserve"> [T/N]</w:t>
            </w:r>
          </w:p>
        </w:tc>
        <w:tc>
          <w:tcPr>
            <w:tcW w:w="2552" w:type="dxa"/>
          </w:tcPr>
          <w:p w:rsidR="00DA3510" w:rsidRDefault="00DA3510"/>
        </w:tc>
        <w:tc>
          <w:tcPr>
            <w:tcW w:w="2578" w:type="dxa"/>
          </w:tcPr>
          <w:p w:rsidR="00DA3510" w:rsidRDefault="00DA3510"/>
        </w:tc>
      </w:tr>
      <w:tr w:rsidR="00DA3510" w:rsidTr="00733096">
        <w:tc>
          <w:tcPr>
            <w:tcW w:w="3510" w:type="dxa"/>
          </w:tcPr>
          <w:p w:rsidR="00DA3510" w:rsidRDefault="00733096" w:rsidP="00733096">
            <w:pPr>
              <w:pStyle w:val="Akapitzlist"/>
              <w:numPr>
                <w:ilvl w:val="0"/>
                <w:numId w:val="16"/>
              </w:numPr>
            </w:pPr>
            <w:proofErr w:type="spellStart"/>
            <w:r>
              <w:t>regulacja</w:t>
            </w:r>
            <w:proofErr w:type="spellEnd"/>
            <w:r>
              <w:t xml:space="preserve"> </w:t>
            </w:r>
            <w:proofErr w:type="spellStart"/>
            <w:r>
              <w:t>obrotów</w:t>
            </w:r>
            <w:proofErr w:type="spellEnd"/>
            <w:r>
              <w:t xml:space="preserve"> </w:t>
            </w:r>
            <w:proofErr w:type="spellStart"/>
            <w:r>
              <w:t>wentylatorów</w:t>
            </w:r>
            <w:proofErr w:type="spellEnd"/>
          </w:p>
        </w:tc>
        <w:tc>
          <w:tcPr>
            <w:tcW w:w="2552" w:type="dxa"/>
          </w:tcPr>
          <w:p w:rsidR="00DA3510" w:rsidRDefault="00DA3510"/>
        </w:tc>
        <w:tc>
          <w:tcPr>
            <w:tcW w:w="2578" w:type="dxa"/>
          </w:tcPr>
          <w:p w:rsidR="00DA3510" w:rsidRDefault="00DA3510"/>
        </w:tc>
      </w:tr>
    </w:tbl>
    <w:p w:rsidR="00DA3510" w:rsidRDefault="00DA351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10"/>
        <w:gridCol w:w="2552"/>
        <w:gridCol w:w="2578"/>
      </w:tblGrid>
      <w:tr w:rsidR="00DA3510" w:rsidTr="00733096">
        <w:tc>
          <w:tcPr>
            <w:tcW w:w="3510" w:type="dxa"/>
          </w:tcPr>
          <w:p w:rsidR="00DA3510" w:rsidRPr="00733096" w:rsidRDefault="00733096">
            <w:pPr>
              <w:rPr>
                <w:b/>
              </w:rPr>
            </w:pPr>
            <w:r w:rsidRPr="00733096">
              <w:rPr>
                <w:b/>
              </w:rPr>
              <w:t xml:space="preserve">3) </w:t>
            </w:r>
            <w:proofErr w:type="spellStart"/>
            <w:r w:rsidR="00E7312A" w:rsidRPr="00733096">
              <w:rPr>
                <w:b/>
              </w:rPr>
              <w:t>Parametr</w:t>
            </w:r>
            <w:r w:rsidRPr="00733096">
              <w:rPr>
                <w:b/>
              </w:rPr>
              <w:t>y</w:t>
            </w:r>
            <w:proofErr w:type="spellEnd"/>
            <w:r w:rsidRPr="00733096">
              <w:rPr>
                <w:b/>
              </w:rPr>
              <w:t xml:space="preserve"> </w:t>
            </w:r>
            <w:proofErr w:type="spellStart"/>
            <w:r w:rsidRPr="00733096">
              <w:rPr>
                <w:b/>
              </w:rPr>
              <w:t>pracy</w:t>
            </w:r>
            <w:proofErr w:type="spellEnd"/>
          </w:p>
        </w:tc>
        <w:tc>
          <w:tcPr>
            <w:tcW w:w="2552" w:type="dxa"/>
          </w:tcPr>
          <w:p w:rsidR="00DA3510" w:rsidRPr="00733096" w:rsidRDefault="00E7312A">
            <w:pPr>
              <w:rPr>
                <w:b/>
              </w:rPr>
            </w:pPr>
            <w:r w:rsidRPr="00733096">
              <w:rPr>
                <w:b/>
              </w:rPr>
              <w:t>OBIEG 1</w:t>
            </w:r>
          </w:p>
        </w:tc>
        <w:tc>
          <w:tcPr>
            <w:tcW w:w="2578" w:type="dxa"/>
          </w:tcPr>
          <w:p w:rsidR="00DA3510" w:rsidRPr="00733096" w:rsidRDefault="00E7312A">
            <w:pPr>
              <w:rPr>
                <w:b/>
              </w:rPr>
            </w:pPr>
            <w:r w:rsidRPr="00733096">
              <w:rPr>
                <w:b/>
              </w:rPr>
              <w:t>OBIEG 2</w:t>
            </w:r>
          </w:p>
        </w:tc>
      </w:tr>
      <w:tr w:rsidR="00DA3510" w:rsidTr="00733096">
        <w:tc>
          <w:tcPr>
            <w:tcW w:w="3510" w:type="dxa"/>
          </w:tcPr>
          <w:p w:rsidR="00DA3510" w:rsidRDefault="00E7312A">
            <w:proofErr w:type="spellStart"/>
            <w:r>
              <w:t>Prąd</w:t>
            </w:r>
            <w:proofErr w:type="spellEnd"/>
            <w:r>
              <w:t xml:space="preserve"> </w:t>
            </w:r>
            <w:proofErr w:type="spellStart"/>
            <w:r>
              <w:t>sprężarki</w:t>
            </w:r>
            <w:proofErr w:type="spellEnd"/>
            <w:r w:rsidR="00733096">
              <w:t xml:space="preserve">              </w:t>
            </w:r>
            <w:r>
              <w:t xml:space="preserve"> </w:t>
            </w:r>
            <w:r w:rsidR="00733096">
              <w:t xml:space="preserve">             </w:t>
            </w:r>
            <w:r>
              <w:t>L1</w:t>
            </w:r>
            <w:r w:rsidR="00733096">
              <w:t>[A]</w:t>
            </w:r>
          </w:p>
        </w:tc>
        <w:tc>
          <w:tcPr>
            <w:tcW w:w="2552" w:type="dxa"/>
          </w:tcPr>
          <w:p w:rsidR="00DA3510" w:rsidRDefault="00DA3510"/>
        </w:tc>
        <w:tc>
          <w:tcPr>
            <w:tcW w:w="2578" w:type="dxa"/>
          </w:tcPr>
          <w:p w:rsidR="00DA3510" w:rsidRDefault="00DA3510"/>
        </w:tc>
      </w:tr>
      <w:tr w:rsidR="00733096" w:rsidTr="00733096">
        <w:tc>
          <w:tcPr>
            <w:tcW w:w="3510" w:type="dxa"/>
          </w:tcPr>
          <w:p w:rsidR="00733096" w:rsidRDefault="00733096">
            <w:r>
              <w:t xml:space="preserve">                                                        L2</w:t>
            </w:r>
            <w:r>
              <w:t>[A]</w:t>
            </w:r>
          </w:p>
        </w:tc>
        <w:tc>
          <w:tcPr>
            <w:tcW w:w="2552" w:type="dxa"/>
          </w:tcPr>
          <w:p w:rsidR="00733096" w:rsidRDefault="00733096"/>
        </w:tc>
        <w:tc>
          <w:tcPr>
            <w:tcW w:w="2578" w:type="dxa"/>
          </w:tcPr>
          <w:p w:rsidR="00733096" w:rsidRDefault="00733096"/>
        </w:tc>
      </w:tr>
      <w:tr w:rsidR="00733096" w:rsidTr="00733096">
        <w:tc>
          <w:tcPr>
            <w:tcW w:w="3510" w:type="dxa"/>
          </w:tcPr>
          <w:p w:rsidR="00733096" w:rsidRDefault="00733096">
            <w:r>
              <w:t xml:space="preserve">                                                        L3</w:t>
            </w:r>
            <w:r>
              <w:t>[A]</w:t>
            </w:r>
          </w:p>
        </w:tc>
        <w:tc>
          <w:tcPr>
            <w:tcW w:w="2552" w:type="dxa"/>
          </w:tcPr>
          <w:p w:rsidR="00733096" w:rsidRDefault="00733096"/>
        </w:tc>
        <w:tc>
          <w:tcPr>
            <w:tcW w:w="2578" w:type="dxa"/>
          </w:tcPr>
          <w:p w:rsidR="00733096" w:rsidRDefault="00733096"/>
        </w:tc>
      </w:tr>
      <w:tr w:rsidR="00DA3510" w:rsidTr="00733096">
        <w:tc>
          <w:tcPr>
            <w:tcW w:w="3510" w:type="dxa"/>
          </w:tcPr>
          <w:p w:rsidR="00DA3510" w:rsidRDefault="00733096" w:rsidP="00733096">
            <w:proofErr w:type="spellStart"/>
            <w:r>
              <w:t>Prąd</w:t>
            </w:r>
            <w:proofErr w:type="spellEnd"/>
            <w:r>
              <w:t xml:space="preserve"> </w:t>
            </w:r>
            <w:proofErr w:type="spellStart"/>
            <w:r>
              <w:t>wentylatorów</w:t>
            </w:r>
            <w:proofErr w:type="spellEnd"/>
            <w:r>
              <w:t xml:space="preserve">/pomp      </w:t>
            </w:r>
            <w:r>
              <w:t>L1[A]</w:t>
            </w:r>
          </w:p>
        </w:tc>
        <w:tc>
          <w:tcPr>
            <w:tcW w:w="2552" w:type="dxa"/>
          </w:tcPr>
          <w:p w:rsidR="00DA3510" w:rsidRDefault="00DA3510"/>
        </w:tc>
        <w:tc>
          <w:tcPr>
            <w:tcW w:w="2578" w:type="dxa"/>
          </w:tcPr>
          <w:p w:rsidR="00DA3510" w:rsidRDefault="00DA3510"/>
        </w:tc>
      </w:tr>
      <w:tr w:rsidR="00733096" w:rsidTr="00733096">
        <w:tc>
          <w:tcPr>
            <w:tcW w:w="3510" w:type="dxa"/>
          </w:tcPr>
          <w:p w:rsidR="00733096" w:rsidRDefault="00733096">
            <w:r>
              <w:rPr>
                <w:rFonts w:ascii="MS Mincho" w:eastAsia="MS Mincho" w:hAnsi="MS Mincho" w:cs="MS Mincho" w:hint="eastAsia"/>
              </w:rPr>
              <w:t>☐</w:t>
            </w:r>
            <w:proofErr w:type="spellStart"/>
            <w:r>
              <w:t>parowacz</w:t>
            </w:r>
            <w:proofErr w:type="spellEnd"/>
            <w:r>
              <w:t xml:space="preserve">                                 L2[A]</w:t>
            </w:r>
          </w:p>
        </w:tc>
        <w:tc>
          <w:tcPr>
            <w:tcW w:w="2552" w:type="dxa"/>
          </w:tcPr>
          <w:p w:rsidR="00733096" w:rsidRDefault="00733096"/>
        </w:tc>
        <w:tc>
          <w:tcPr>
            <w:tcW w:w="2578" w:type="dxa"/>
          </w:tcPr>
          <w:p w:rsidR="00733096" w:rsidRDefault="00733096"/>
        </w:tc>
      </w:tr>
      <w:tr w:rsidR="00733096" w:rsidTr="00733096">
        <w:tc>
          <w:tcPr>
            <w:tcW w:w="3510" w:type="dxa"/>
          </w:tcPr>
          <w:p w:rsidR="00733096" w:rsidRDefault="00733096">
            <w:r>
              <w:rPr>
                <w:rFonts w:ascii="MS Mincho" w:eastAsia="MS Mincho" w:hAnsi="MS Mincho" w:cs="MS Mincho" w:hint="eastAsia"/>
              </w:rPr>
              <w:t>☐</w:t>
            </w:r>
            <w:proofErr w:type="spellStart"/>
            <w:r>
              <w:t>skraplacz</w:t>
            </w:r>
            <w:proofErr w:type="spellEnd"/>
            <w:r>
              <w:t xml:space="preserve">                                 L3[A]</w:t>
            </w:r>
          </w:p>
        </w:tc>
        <w:tc>
          <w:tcPr>
            <w:tcW w:w="2552" w:type="dxa"/>
          </w:tcPr>
          <w:p w:rsidR="00733096" w:rsidRDefault="00733096"/>
        </w:tc>
        <w:tc>
          <w:tcPr>
            <w:tcW w:w="2578" w:type="dxa"/>
          </w:tcPr>
          <w:p w:rsidR="00733096" w:rsidRDefault="00733096"/>
        </w:tc>
      </w:tr>
      <w:tr w:rsidR="00733096" w:rsidTr="00733096">
        <w:tc>
          <w:tcPr>
            <w:tcW w:w="3510" w:type="dxa"/>
          </w:tcPr>
          <w:p w:rsidR="00733096" w:rsidRDefault="00733096" w:rsidP="008839FA">
            <w:proofErr w:type="spellStart"/>
            <w:r>
              <w:t>Prąd</w:t>
            </w:r>
            <w:proofErr w:type="spellEnd"/>
            <w:r>
              <w:t xml:space="preserve"> </w:t>
            </w:r>
            <w:proofErr w:type="spellStart"/>
            <w:r>
              <w:t>wentylatorów</w:t>
            </w:r>
            <w:proofErr w:type="spellEnd"/>
            <w:r>
              <w:t xml:space="preserve">/pomp      </w:t>
            </w:r>
            <w:r>
              <w:t>L1[A]</w:t>
            </w:r>
          </w:p>
        </w:tc>
        <w:tc>
          <w:tcPr>
            <w:tcW w:w="2552" w:type="dxa"/>
          </w:tcPr>
          <w:p w:rsidR="00733096" w:rsidRDefault="00733096" w:rsidP="008839FA"/>
        </w:tc>
        <w:tc>
          <w:tcPr>
            <w:tcW w:w="2578" w:type="dxa"/>
          </w:tcPr>
          <w:p w:rsidR="00733096" w:rsidRDefault="00733096" w:rsidP="008839FA"/>
        </w:tc>
      </w:tr>
      <w:tr w:rsidR="00733096" w:rsidTr="00733096">
        <w:tc>
          <w:tcPr>
            <w:tcW w:w="3510" w:type="dxa"/>
          </w:tcPr>
          <w:p w:rsidR="00733096" w:rsidRDefault="00733096" w:rsidP="008839FA">
            <w:r>
              <w:rPr>
                <w:rFonts w:ascii="MS Mincho" w:eastAsia="MS Mincho" w:hAnsi="MS Mincho" w:cs="MS Mincho" w:hint="eastAsia"/>
              </w:rPr>
              <w:t>☐</w:t>
            </w:r>
            <w:proofErr w:type="spellStart"/>
            <w:r>
              <w:t>parowacz</w:t>
            </w:r>
            <w:proofErr w:type="spellEnd"/>
            <w:r>
              <w:t xml:space="preserve">                                 L2[A]</w:t>
            </w:r>
          </w:p>
        </w:tc>
        <w:tc>
          <w:tcPr>
            <w:tcW w:w="2552" w:type="dxa"/>
          </w:tcPr>
          <w:p w:rsidR="00733096" w:rsidRDefault="00733096" w:rsidP="008839FA"/>
        </w:tc>
        <w:tc>
          <w:tcPr>
            <w:tcW w:w="2578" w:type="dxa"/>
          </w:tcPr>
          <w:p w:rsidR="00733096" w:rsidRDefault="00733096" w:rsidP="008839FA"/>
        </w:tc>
      </w:tr>
      <w:tr w:rsidR="00733096" w:rsidTr="00733096">
        <w:tc>
          <w:tcPr>
            <w:tcW w:w="3510" w:type="dxa"/>
          </w:tcPr>
          <w:p w:rsidR="00733096" w:rsidRDefault="00733096" w:rsidP="008839FA">
            <w:r>
              <w:rPr>
                <w:rFonts w:ascii="MS Mincho" w:eastAsia="MS Mincho" w:hAnsi="MS Mincho" w:cs="MS Mincho" w:hint="eastAsia"/>
              </w:rPr>
              <w:t>☐</w:t>
            </w:r>
            <w:proofErr w:type="spellStart"/>
            <w:r>
              <w:t>skraplacz</w:t>
            </w:r>
            <w:proofErr w:type="spellEnd"/>
            <w:r>
              <w:t xml:space="preserve">                                 L3[A]</w:t>
            </w:r>
          </w:p>
        </w:tc>
        <w:tc>
          <w:tcPr>
            <w:tcW w:w="2552" w:type="dxa"/>
          </w:tcPr>
          <w:p w:rsidR="00733096" w:rsidRDefault="00733096" w:rsidP="008839FA"/>
        </w:tc>
        <w:tc>
          <w:tcPr>
            <w:tcW w:w="2578" w:type="dxa"/>
          </w:tcPr>
          <w:p w:rsidR="00733096" w:rsidRDefault="00733096" w:rsidP="008839FA"/>
        </w:tc>
      </w:tr>
      <w:tr w:rsidR="00DA3510" w:rsidTr="00733096">
        <w:tc>
          <w:tcPr>
            <w:tcW w:w="3510" w:type="dxa"/>
          </w:tcPr>
          <w:p w:rsidR="00DA3510" w:rsidRDefault="00E7312A">
            <w:proofErr w:type="spellStart"/>
            <w:r>
              <w:t>Prąd</w:t>
            </w:r>
            <w:proofErr w:type="spellEnd"/>
            <w:r>
              <w:t xml:space="preserve"> </w:t>
            </w:r>
            <w:proofErr w:type="spellStart"/>
            <w:r>
              <w:t>obwodu</w:t>
            </w:r>
            <w:proofErr w:type="spellEnd"/>
            <w:r>
              <w:t xml:space="preserve"> </w:t>
            </w:r>
            <w:proofErr w:type="spellStart"/>
            <w:r>
              <w:t>pomocniczego</w:t>
            </w:r>
            <w:proofErr w:type="spellEnd"/>
            <w:r w:rsidR="00733096">
              <w:t xml:space="preserve">     </w:t>
            </w:r>
            <w:r>
              <w:t xml:space="preserve"> [A]</w:t>
            </w:r>
          </w:p>
        </w:tc>
        <w:tc>
          <w:tcPr>
            <w:tcW w:w="2552" w:type="dxa"/>
          </w:tcPr>
          <w:p w:rsidR="00DA3510" w:rsidRDefault="00DA3510"/>
        </w:tc>
        <w:tc>
          <w:tcPr>
            <w:tcW w:w="2578" w:type="dxa"/>
          </w:tcPr>
          <w:p w:rsidR="00DA3510" w:rsidRDefault="00DA3510"/>
        </w:tc>
      </w:tr>
    </w:tbl>
    <w:p w:rsidR="00DA3510" w:rsidRDefault="00DA351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10"/>
        <w:gridCol w:w="2552"/>
        <w:gridCol w:w="2578"/>
      </w:tblGrid>
      <w:tr w:rsidR="00DA3510" w:rsidTr="00733096">
        <w:tc>
          <w:tcPr>
            <w:tcW w:w="3510" w:type="dxa"/>
          </w:tcPr>
          <w:p w:rsidR="00733096" w:rsidRPr="00733096" w:rsidRDefault="00733096" w:rsidP="00733096">
            <w:pPr>
              <w:rPr>
                <w:b/>
              </w:rPr>
            </w:pPr>
            <w:r w:rsidRPr="00733096">
              <w:rPr>
                <w:b/>
              </w:rPr>
              <w:lastRenderedPageBreak/>
              <w:t xml:space="preserve">4) </w:t>
            </w:r>
            <w:proofErr w:type="spellStart"/>
            <w:r w:rsidRPr="00733096">
              <w:rPr>
                <w:b/>
              </w:rPr>
              <w:t>Temperatury</w:t>
            </w:r>
            <w:proofErr w:type="spellEnd"/>
            <w:r w:rsidRPr="00733096">
              <w:rPr>
                <w:b/>
              </w:rPr>
              <w:t xml:space="preserve"> </w:t>
            </w:r>
            <w:proofErr w:type="spellStart"/>
            <w:r w:rsidRPr="00733096">
              <w:rPr>
                <w:b/>
              </w:rPr>
              <w:t>i</w:t>
            </w:r>
            <w:proofErr w:type="spellEnd"/>
            <w:r w:rsidRPr="00733096">
              <w:rPr>
                <w:b/>
              </w:rPr>
              <w:t xml:space="preserve"> </w:t>
            </w:r>
            <w:proofErr w:type="spellStart"/>
            <w:r w:rsidRPr="00733096">
              <w:rPr>
                <w:b/>
              </w:rPr>
              <w:t>ciśnienia</w:t>
            </w:r>
            <w:proofErr w:type="spellEnd"/>
          </w:p>
          <w:p w:rsidR="00DA3510" w:rsidRDefault="00DA3510"/>
        </w:tc>
        <w:tc>
          <w:tcPr>
            <w:tcW w:w="2552" w:type="dxa"/>
          </w:tcPr>
          <w:p w:rsidR="00DA3510" w:rsidRPr="00733096" w:rsidRDefault="00E7312A">
            <w:pPr>
              <w:rPr>
                <w:b/>
              </w:rPr>
            </w:pPr>
            <w:r w:rsidRPr="00733096">
              <w:rPr>
                <w:b/>
              </w:rPr>
              <w:t>OBIEG 1</w:t>
            </w:r>
          </w:p>
        </w:tc>
        <w:tc>
          <w:tcPr>
            <w:tcW w:w="2578" w:type="dxa"/>
          </w:tcPr>
          <w:p w:rsidR="00DA3510" w:rsidRPr="00733096" w:rsidRDefault="00E7312A">
            <w:pPr>
              <w:rPr>
                <w:b/>
              </w:rPr>
            </w:pPr>
            <w:r w:rsidRPr="00733096">
              <w:rPr>
                <w:b/>
              </w:rPr>
              <w:t>OBIEG 2</w:t>
            </w:r>
          </w:p>
        </w:tc>
      </w:tr>
      <w:tr w:rsidR="00DA3510" w:rsidTr="00733096">
        <w:tc>
          <w:tcPr>
            <w:tcW w:w="3510" w:type="dxa"/>
          </w:tcPr>
          <w:p w:rsidR="00DA3510" w:rsidRDefault="00E7312A">
            <w:proofErr w:type="spellStart"/>
            <w:r>
              <w:t>Wejście</w:t>
            </w:r>
            <w:proofErr w:type="spellEnd"/>
            <w:r>
              <w:t xml:space="preserve"> do </w:t>
            </w:r>
            <w:proofErr w:type="spellStart"/>
            <w:r>
              <w:t>parownika</w:t>
            </w:r>
            <w:proofErr w:type="spellEnd"/>
            <w:r>
              <w:t xml:space="preserve"> </w:t>
            </w:r>
            <w:r w:rsidR="00733096">
              <w:t xml:space="preserve">                </w:t>
            </w:r>
            <w:r>
              <w:t>[°C]</w:t>
            </w:r>
          </w:p>
        </w:tc>
        <w:tc>
          <w:tcPr>
            <w:tcW w:w="2552" w:type="dxa"/>
          </w:tcPr>
          <w:p w:rsidR="00DA3510" w:rsidRDefault="00DA3510"/>
        </w:tc>
        <w:tc>
          <w:tcPr>
            <w:tcW w:w="2578" w:type="dxa"/>
          </w:tcPr>
          <w:p w:rsidR="00DA3510" w:rsidRDefault="00DA3510"/>
        </w:tc>
      </w:tr>
      <w:tr w:rsidR="00DA3510" w:rsidTr="00733096">
        <w:tc>
          <w:tcPr>
            <w:tcW w:w="3510" w:type="dxa"/>
          </w:tcPr>
          <w:p w:rsidR="00DA3510" w:rsidRDefault="00E7312A">
            <w:proofErr w:type="spellStart"/>
            <w:r>
              <w:t>Wyjście</w:t>
            </w:r>
            <w:proofErr w:type="spellEnd"/>
            <w:r>
              <w:t xml:space="preserve"> </w:t>
            </w:r>
            <w:r>
              <w:t xml:space="preserve">z </w:t>
            </w:r>
            <w:proofErr w:type="spellStart"/>
            <w:r>
              <w:t>parownika</w:t>
            </w:r>
            <w:proofErr w:type="spellEnd"/>
            <w:r>
              <w:t xml:space="preserve"> </w:t>
            </w:r>
            <w:r w:rsidR="00733096">
              <w:t xml:space="preserve">                   </w:t>
            </w:r>
            <w:r>
              <w:t>[°C]</w:t>
            </w:r>
          </w:p>
        </w:tc>
        <w:tc>
          <w:tcPr>
            <w:tcW w:w="2552" w:type="dxa"/>
          </w:tcPr>
          <w:p w:rsidR="00DA3510" w:rsidRDefault="00DA3510"/>
        </w:tc>
        <w:tc>
          <w:tcPr>
            <w:tcW w:w="2578" w:type="dxa"/>
          </w:tcPr>
          <w:p w:rsidR="00DA3510" w:rsidRDefault="00DA3510"/>
        </w:tc>
      </w:tr>
      <w:tr w:rsidR="00733096" w:rsidTr="00733096">
        <w:tc>
          <w:tcPr>
            <w:tcW w:w="3510" w:type="dxa"/>
          </w:tcPr>
          <w:p w:rsidR="00733096" w:rsidRDefault="00733096">
            <w:proofErr w:type="spellStart"/>
            <w:r>
              <w:t>Wejście</w:t>
            </w:r>
            <w:proofErr w:type="spellEnd"/>
            <w:r>
              <w:t xml:space="preserve"> do </w:t>
            </w:r>
            <w:proofErr w:type="spellStart"/>
            <w:r>
              <w:t>skraplacza</w:t>
            </w:r>
            <w:proofErr w:type="spellEnd"/>
            <w:r>
              <w:t xml:space="preserve">                 </w:t>
            </w:r>
            <w:r>
              <w:t>[°C]</w:t>
            </w:r>
          </w:p>
        </w:tc>
        <w:tc>
          <w:tcPr>
            <w:tcW w:w="2552" w:type="dxa"/>
          </w:tcPr>
          <w:p w:rsidR="00733096" w:rsidRDefault="00733096"/>
        </w:tc>
        <w:tc>
          <w:tcPr>
            <w:tcW w:w="2578" w:type="dxa"/>
          </w:tcPr>
          <w:p w:rsidR="00733096" w:rsidRDefault="00733096"/>
        </w:tc>
      </w:tr>
      <w:tr w:rsidR="00733096" w:rsidTr="00733096">
        <w:tc>
          <w:tcPr>
            <w:tcW w:w="3510" w:type="dxa"/>
          </w:tcPr>
          <w:p w:rsidR="00733096" w:rsidRDefault="00733096">
            <w:proofErr w:type="spellStart"/>
            <w:r>
              <w:t>Wyjście</w:t>
            </w:r>
            <w:proofErr w:type="spellEnd"/>
            <w:r>
              <w:t xml:space="preserve"> </w:t>
            </w:r>
            <w:proofErr w:type="spellStart"/>
            <w:r>
              <w:t>ze</w:t>
            </w:r>
            <w:proofErr w:type="spellEnd"/>
            <w:r>
              <w:t xml:space="preserve"> </w:t>
            </w:r>
            <w:proofErr w:type="spellStart"/>
            <w:r>
              <w:t>skraplacza</w:t>
            </w:r>
            <w:proofErr w:type="spellEnd"/>
            <w:r>
              <w:t xml:space="preserve">                  </w:t>
            </w:r>
            <w:r>
              <w:t>[°C]</w:t>
            </w:r>
          </w:p>
        </w:tc>
        <w:tc>
          <w:tcPr>
            <w:tcW w:w="2552" w:type="dxa"/>
          </w:tcPr>
          <w:p w:rsidR="00733096" w:rsidRDefault="00733096"/>
        </w:tc>
        <w:tc>
          <w:tcPr>
            <w:tcW w:w="2578" w:type="dxa"/>
          </w:tcPr>
          <w:p w:rsidR="00733096" w:rsidRDefault="00733096"/>
        </w:tc>
      </w:tr>
      <w:tr w:rsidR="00DA3510" w:rsidTr="00733096">
        <w:tc>
          <w:tcPr>
            <w:tcW w:w="3510" w:type="dxa"/>
          </w:tcPr>
          <w:p w:rsidR="00DA3510" w:rsidRDefault="00E7312A">
            <w:proofErr w:type="spellStart"/>
            <w:r>
              <w:t>Ciśnienie</w:t>
            </w:r>
            <w:proofErr w:type="spellEnd"/>
            <w:r w:rsidR="00733096">
              <w:t xml:space="preserve"> str.</w:t>
            </w:r>
            <w:r>
              <w:t xml:space="preserve"> </w:t>
            </w:r>
            <w:proofErr w:type="spellStart"/>
            <w:r>
              <w:t>ssawne</w:t>
            </w:r>
            <w:r w:rsidR="00733096">
              <w:t>j</w:t>
            </w:r>
            <w:proofErr w:type="spellEnd"/>
            <w:r>
              <w:t xml:space="preserve"> </w:t>
            </w:r>
            <w:r w:rsidR="00733096">
              <w:t xml:space="preserve">               </w:t>
            </w:r>
            <w:r>
              <w:t>[bar]</w:t>
            </w:r>
          </w:p>
        </w:tc>
        <w:tc>
          <w:tcPr>
            <w:tcW w:w="2552" w:type="dxa"/>
          </w:tcPr>
          <w:p w:rsidR="00DA3510" w:rsidRDefault="00DA3510"/>
        </w:tc>
        <w:tc>
          <w:tcPr>
            <w:tcW w:w="2578" w:type="dxa"/>
          </w:tcPr>
          <w:p w:rsidR="00DA3510" w:rsidRDefault="00DA3510"/>
        </w:tc>
      </w:tr>
      <w:tr w:rsidR="00DA3510" w:rsidTr="00733096">
        <w:tc>
          <w:tcPr>
            <w:tcW w:w="3510" w:type="dxa"/>
          </w:tcPr>
          <w:p w:rsidR="00DA3510" w:rsidRDefault="00E7312A">
            <w:proofErr w:type="spellStart"/>
            <w:r>
              <w:t>Ciśnienie</w:t>
            </w:r>
            <w:proofErr w:type="spellEnd"/>
            <w:r w:rsidR="00733096">
              <w:t xml:space="preserve"> str.</w:t>
            </w:r>
            <w:r>
              <w:t xml:space="preserve"> </w:t>
            </w:r>
            <w:proofErr w:type="spellStart"/>
            <w:r>
              <w:t>tłoczne</w:t>
            </w:r>
            <w:r w:rsidR="00733096">
              <w:t>j</w:t>
            </w:r>
            <w:proofErr w:type="spellEnd"/>
            <w:r>
              <w:t xml:space="preserve"> </w:t>
            </w:r>
            <w:r w:rsidR="00733096">
              <w:t xml:space="preserve">               </w:t>
            </w:r>
            <w:r>
              <w:t>[bar]</w:t>
            </w:r>
          </w:p>
        </w:tc>
        <w:tc>
          <w:tcPr>
            <w:tcW w:w="2552" w:type="dxa"/>
          </w:tcPr>
          <w:p w:rsidR="00DA3510" w:rsidRDefault="00DA3510"/>
        </w:tc>
        <w:tc>
          <w:tcPr>
            <w:tcW w:w="2578" w:type="dxa"/>
          </w:tcPr>
          <w:p w:rsidR="00DA3510" w:rsidRDefault="00DA3510"/>
        </w:tc>
      </w:tr>
      <w:tr w:rsidR="00733096" w:rsidTr="00733096">
        <w:tc>
          <w:tcPr>
            <w:tcW w:w="3510" w:type="dxa"/>
          </w:tcPr>
          <w:p w:rsidR="00733096" w:rsidRDefault="00733096" w:rsidP="008839FA">
            <w:proofErr w:type="spellStart"/>
            <w:r>
              <w:t>Temperatura</w:t>
            </w:r>
            <w:proofErr w:type="spellEnd"/>
            <w:r>
              <w:t xml:space="preserve"> str. </w:t>
            </w:r>
            <w:proofErr w:type="spellStart"/>
            <w:r>
              <w:t>ssawnej</w:t>
            </w:r>
            <w:proofErr w:type="spellEnd"/>
            <w:r>
              <w:t xml:space="preserve">           </w:t>
            </w:r>
            <w:r>
              <w:t>[°C]</w:t>
            </w:r>
          </w:p>
        </w:tc>
        <w:tc>
          <w:tcPr>
            <w:tcW w:w="2552" w:type="dxa"/>
          </w:tcPr>
          <w:p w:rsidR="00733096" w:rsidRDefault="00733096"/>
        </w:tc>
        <w:tc>
          <w:tcPr>
            <w:tcW w:w="2578" w:type="dxa"/>
          </w:tcPr>
          <w:p w:rsidR="00733096" w:rsidRDefault="00733096"/>
        </w:tc>
      </w:tr>
      <w:tr w:rsidR="00733096" w:rsidTr="00733096">
        <w:tc>
          <w:tcPr>
            <w:tcW w:w="3510" w:type="dxa"/>
          </w:tcPr>
          <w:p w:rsidR="00733096" w:rsidRDefault="00733096" w:rsidP="008839FA">
            <w:proofErr w:type="spellStart"/>
            <w:r>
              <w:t>Temperatura</w:t>
            </w:r>
            <w:proofErr w:type="spellEnd"/>
            <w:r>
              <w:t xml:space="preserve"> str. </w:t>
            </w:r>
            <w:proofErr w:type="spellStart"/>
            <w:r>
              <w:t>tłocznej</w:t>
            </w:r>
            <w:proofErr w:type="spellEnd"/>
            <w:r>
              <w:t xml:space="preserve">           </w:t>
            </w:r>
            <w:r>
              <w:t>[°C]</w:t>
            </w:r>
          </w:p>
        </w:tc>
        <w:tc>
          <w:tcPr>
            <w:tcW w:w="2552" w:type="dxa"/>
          </w:tcPr>
          <w:p w:rsidR="00733096" w:rsidRDefault="00733096"/>
        </w:tc>
        <w:tc>
          <w:tcPr>
            <w:tcW w:w="2578" w:type="dxa"/>
          </w:tcPr>
          <w:p w:rsidR="00733096" w:rsidRDefault="00733096"/>
        </w:tc>
      </w:tr>
      <w:tr w:rsidR="00DA3510" w:rsidTr="00733096">
        <w:tc>
          <w:tcPr>
            <w:tcW w:w="3510" w:type="dxa"/>
          </w:tcPr>
          <w:p w:rsidR="00DA3510" w:rsidRDefault="00E7312A">
            <w:proofErr w:type="spellStart"/>
            <w:r>
              <w:t>Temperatura</w:t>
            </w:r>
            <w:proofErr w:type="spellEnd"/>
            <w:r>
              <w:t xml:space="preserve"> </w:t>
            </w:r>
            <w:proofErr w:type="spellStart"/>
            <w:r>
              <w:t>cieczy</w:t>
            </w:r>
            <w:proofErr w:type="spellEnd"/>
            <w:r>
              <w:t xml:space="preserve"> </w:t>
            </w:r>
            <w:r w:rsidR="00733096">
              <w:t xml:space="preserve">                     </w:t>
            </w:r>
            <w:r>
              <w:t>[°C]</w:t>
            </w:r>
          </w:p>
        </w:tc>
        <w:tc>
          <w:tcPr>
            <w:tcW w:w="2552" w:type="dxa"/>
          </w:tcPr>
          <w:p w:rsidR="00DA3510" w:rsidRDefault="00DA3510"/>
        </w:tc>
        <w:tc>
          <w:tcPr>
            <w:tcW w:w="2578" w:type="dxa"/>
          </w:tcPr>
          <w:p w:rsidR="00DA3510" w:rsidRDefault="00DA3510"/>
        </w:tc>
      </w:tr>
      <w:tr w:rsidR="00733096" w:rsidTr="00733096">
        <w:tc>
          <w:tcPr>
            <w:tcW w:w="3510" w:type="dxa"/>
          </w:tcPr>
          <w:p w:rsidR="00733096" w:rsidRDefault="00733096" w:rsidP="00733096">
            <w:r>
              <w:t>Δ</w:t>
            </w:r>
            <w:r>
              <w:t xml:space="preserve"> temp.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odwadniaczu</w:t>
            </w:r>
            <w:proofErr w:type="spellEnd"/>
            <w:r>
              <w:t xml:space="preserve">             </w:t>
            </w:r>
            <w:r>
              <w:t>[°C]</w:t>
            </w:r>
          </w:p>
        </w:tc>
        <w:tc>
          <w:tcPr>
            <w:tcW w:w="2552" w:type="dxa"/>
          </w:tcPr>
          <w:p w:rsidR="00733096" w:rsidRDefault="00733096"/>
        </w:tc>
        <w:tc>
          <w:tcPr>
            <w:tcW w:w="2578" w:type="dxa"/>
          </w:tcPr>
          <w:p w:rsidR="00733096" w:rsidRDefault="00733096"/>
        </w:tc>
      </w:tr>
      <w:tr w:rsidR="00733096" w:rsidTr="00733096">
        <w:tc>
          <w:tcPr>
            <w:tcW w:w="3510" w:type="dxa"/>
          </w:tcPr>
          <w:p w:rsidR="00733096" w:rsidRDefault="00733096">
            <w:proofErr w:type="spellStart"/>
            <w:r>
              <w:t>Kontrola</w:t>
            </w:r>
            <w:proofErr w:type="spellEnd"/>
            <w:r>
              <w:t xml:space="preserve"> </w:t>
            </w:r>
            <w:proofErr w:type="spellStart"/>
            <w:r>
              <w:t>wziernika</w:t>
            </w:r>
            <w:proofErr w:type="spellEnd"/>
            <w:r>
              <w:t xml:space="preserve"> </w:t>
            </w:r>
            <w:proofErr w:type="spellStart"/>
            <w:r>
              <w:t>cieczy</w:t>
            </w:r>
            <w:proofErr w:type="spellEnd"/>
          </w:p>
        </w:tc>
        <w:tc>
          <w:tcPr>
            <w:tcW w:w="2552" w:type="dxa"/>
          </w:tcPr>
          <w:p w:rsidR="00733096" w:rsidRDefault="00733096"/>
        </w:tc>
        <w:tc>
          <w:tcPr>
            <w:tcW w:w="2578" w:type="dxa"/>
          </w:tcPr>
          <w:p w:rsidR="00733096" w:rsidRDefault="00733096"/>
        </w:tc>
      </w:tr>
      <w:tr w:rsidR="00733096" w:rsidTr="00733096">
        <w:tc>
          <w:tcPr>
            <w:tcW w:w="3510" w:type="dxa"/>
          </w:tcPr>
          <w:p w:rsidR="00733096" w:rsidRDefault="00733096">
            <w:proofErr w:type="spellStart"/>
            <w:r>
              <w:t>Zastosowane</w:t>
            </w:r>
            <w:proofErr w:type="spellEnd"/>
            <w:r>
              <w:t xml:space="preserve"> manometry</w:t>
            </w:r>
          </w:p>
        </w:tc>
        <w:tc>
          <w:tcPr>
            <w:tcW w:w="2552" w:type="dxa"/>
          </w:tcPr>
          <w:p w:rsidR="00733096" w:rsidRDefault="00733096"/>
        </w:tc>
        <w:tc>
          <w:tcPr>
            <w:tcW w:w="2578" w:type="dxa"/>
          </w:tcPr>
          <w:p w:rsidR="00733096" w:rsidRDefault="00733096"/>
        </w:tc>
      </w:tr>
      <w:tr w:rsidR="00DA3510" w:rsidTr="00733096">
        <w:tc>
          <w:tcPr>
            <w:tcW w:w="3510" w:type="dxa"/>
          </w:tcPr>
          <w:p w:rsidR="00DA3510" w:rsidRDefault="00E7312A">
            <w:r>
              <w:t xml:space="preserve">Temp. </w:t>
            </w:r>
            <w:proofErr w:type="spellStart"/>
            <w:r>
              <w:t>alarmu</w:t>
            </w:r>
            <w:proofErr w:type="spellEnd"/>
            <w:r>
              <w:t xml:space="preserve"> p-</w:t>
            </w:r>
            <w:proofErr w:type="spellStart"/>
            <w:r>
              <w:t>zamarz</w:t>
            </w:r>
            <w:proofErr w:type="spellEnd"/>
            <w:r>
              <w:t>.</w:t>
            </w:r>
            <w:r w:rsidR="00733096">
              <w:t xml:space="preserve">            </w:t>
            </w:r>
            <w:r>
              <w:t xml:space="preserve"> [°C]</w:t>
            </w:r>
          </w:p>
        </w:tc>
        <w:tc>
          <w:tcPr>
            <w:tcW w:w="2552" w:type="dxa"/>
          </w:tcPr>
          <w:p w:rsidR="00DA3510" w:rsidRDefault="00DA3510"/>
        </w:tc>
        <w:tc>
          <w:tcPr>
            <w:tcW w:w="2578" w:type="dxa"/>
          </w:tcPr>
          <w:p w:rsidR="00DA3510" w:rsidRDefault="00DA3510"/>
        </w:tc>
      </w:tr>
    </w:tbl>
    <w:p w:rsidR="00DA3510" w:rsidRPr="00733096" w:rsidRDefault="00E7312A" w:rsidP="00733096">
      <w:pPr>
        <w:spacing w:after="0" w:line="480" w:lineRule="auto"/>
        <w:rPr>
          <w:b/>
        </w:rPr>
      </w:pPr>
      <w:r>
        <w:br/>
      </w:r>
      <w:r w:rsidRPr="00733096">
        <w:rPr>
          <w:b/>
        </w:rPr>
        <w:t>5) Punkt krystalizacji glikolu [°C]: ........................................</w:t>
      </w:r>
      <w:r>
        <w:br/>
      </w:r>
      <w:r w:rsidRPr="00733096">
        <w:rPr>
          <w:b/>
        </w:rPr>
        <w:t>6) Wibracje:  ☐ poprawne    ☐ niepoprawne</w:t>
      </w:r>
    </w:p>
    <w:p w:rsidR="00DA3510" w:rsidRPr="00733096" w:rsidRDefault="00E7312A" w:rsidP="00733096">
      <w:pPr>
        <w:spacing w:after="0" w:line="480" w:lineRule="auto"/>
        <w:rPr>
          <w:b/>
        </w:rPr>
      </w:pPr>
      <w:r w:rsidRPr="00733096">
        <w:rPr>
          <w:b/>
        </w:rPr>
        <w:t xml:space="preserve">7) </w:t>
      </w:r>
      <w:r w:rsidRPr="00733096">
        <w:rPr>
          <w:b/>
        </w:rPr>
        <w:t>Głośność: ☐ poprawna     ☐ niepoprawna</w:t>
      </w:r>
    </w:p>
    <w:p w:rsidR="00DA3510" w:rsidRPr="00733096" w:rsidRDefault="00E7312A" w:rsidP="00733096">
      <w:pPr>
        <w:spacing w:after="0" w:line="480" w:lineRule="auto"/>
        <w:rPr>
          <w:b/>
        </w:rPr>
      </w:pPr>
      <w:r w:rsidRPr="00733096">
        <w:rPr>
          <w:b/>
        </w:rPr>
        <w:t>8) Odmrażanie: ☐ poprawne   ☐ niepoprawne</w:t>
      </w:r>
    </w:p>
    <w:p w:rsidR="00DA3510" w:rsidRPr="00733096" w:rsidRDefault="00E7312A" w:rsidP="00733096">
      <w:pPr>
        <w:spacing w:after="0" w:line="480" w:lineRule="auto"/>
        <w:rPr>
          <w:b/>
        </w:rPr>
      </w:pPr>
      <w:r w:rsidRPr="00733096">
        <w:rPr>
          <w:b/>
        </w:rPr>
        <w:t>9) Odpływ skroplin: ☐ poprawny   ☐ niepoprawny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1235"/>
        <w:gridCol w:w="1317"/>
        <w:gridCol w:w="3003"/>
      </w:tblGrid>
      <w:tr w:rsidR="00733096" w:rsidTr="008839FA">
        <w:tc>
          <w:tcPr>
            <w:tcW w:w="3085" w:type="dxa"/>
          </w:tcPr>
          <w:p w:rsidR="00733096" w:rsidRPr="00733096" w:rsidRDefault="00733096" w:rsidP="00733096">
            <w:pPr>
              <w:rPr>
                <w:b/>
              </w:rPr>
            </w:pPr>
            <w:bookmarkStart w:id="0" w:name="_GoBack" w:colFirst="1" w:colLast="3"/>
            <w:r w:rsidRPr="00733096">
              <w:rPr>
                <w:b/>
              </w:rPr>
              <w:t xml:space="preserve">10) </w:t>
            </w:r>
            <w:proofErr w:type="spellStart"/>
            <w:r w:rsidRPr="00733096">
              <w:rPr>
                <w:b/>
              </w:rPr>
              <w:t>Wynik</w:t>
            </w:r>
            <w:r w:rsidRPr="00733096">
              <w:rPr>
                <w:b/>
              </w:rPr>
              <w:t>i</w:t>
            </w:r>
            <w:proofErr w:type="spellEnd"/>
            <w:r w:rsidRPr="00733096">
              <w:rPr>
                <w:b/>
              </w:rPr>
              <w:t xml:space="preserve"> </w:t>
            </w:r>
            <w:proofErr w:type="spellStart"/>
            <w:r w:rsidRPr="00733096">
              <w:rPr>
                <w:b/>
              </w:rPr>
              <w:t>kontroli</w:t>
            </w:r>
            <w:proofErr w:type="spellEnd"/>
            <w:r w:rsidRPr="00733096">
              <w:rPr>
                <w:b/>
              </w:rPr>
              <w:t xml:space="preserve"> </w:t>
            </w:r>
            <w:proofErr w:type="spellStart"/>
            <w:r w:rsidRPr="00733096">
              <w:rPr>
                <w:b/>
              </w:rPr>
              <w:t>szczelności</w:t>
            </w:r>
            <w:proofErr w:type="spellEnd"/>
          </w:p>
          <w:p w:rsidR="00733096" w:rsidRDefault="00733096" w:rsidP="008839FA"/>
        </w:tc>
        <w:tc>
          <w:tcPr>
            <w:tcW w:w="1235" w:type="dxa"/>
          </w:tcPr>
          <w:p w:rsidR="00733096" w:rsidRPr="00733096" w:rsidRDefault="00733096" w:rsidP="008839FA">
            <w:pPr>
              <w:jc w:val="center"/>
              <w:rPr>
                <w:b/>
              </w:rPr>
            </w:pPr>
            <w:r w:rsidRPr="00733096">
              <w:rPr>
                <w:b/>
              </w:rPr>
              <w:t>TAK</w:t>
            </w:r>
          </w:p>
        </w:tc>
        <w:tc>
          <w:tcPr>
            <w:tcW w:w="1317" w:type="dxa"/>
          </w:tcPr>
          <w:p w:rsidR="00733096" w:rsidRPr="00733096" w:rsidRDefault="00733096" w:rsidP="008839FA">
            <w:pPr>
              <w:jc w:val="center"/>
              <w:rPr>
                <w:b/>
              </w:rPr>
            </w:pPr>
            <w:r w:rsidRPr="00733096">
              <w:rPr>
                <w:b/>
              </w:rPr>
              <w:t>NIE</w:t>
            </w:r>
          </w:p>
        </w:tc>
        <w:tc>
          <w:tcPr>
            <w:tcW w:w="3003" w:type="dxa"/>
          </w:tcPr>
          <w:p w:rsidR="00733096" w:rsidRPr="00733096" w:rsidRDefault="00733096" w:rsidP="008839FA">
            <w:pPr>
              <w:jc w:val="center"/>
              <w:rPr>
                <w:b/>
              </w:rPr>
            </w:pPr>
            <w:r w:rsidRPr="00733096">
              <w:rPr>
                <w:b/>
              </w:rPr>
              <w:t>UWAGI</w:t>
            </w:r>
          </w:p>
        </w:tc>
      </w:tr>
      <w:bookmarkEnd w:id="0"/>
      <w:tr w:rsidR="00733096" w:rsidRPr="00733096" w:rsidTr="00733096">
        <w:tc>
          <w:tcPr>
            <w:tcW w:w="3085" w:type="dxa"/>
          </w:tcPr>
          <w:p w:rsidR="00733096" w:rsidRPr="00733096" w:rsidRDefault="00733096" w:rsidP="00733096">
            <w:pPr>
              <w:pStyle w:val="Akapitzlist"/>
              <w:numPr>
                <w:ilvl w:val="0"/>
                <w:numId w:val="18"/>
              </w:numPr>
              <w:rPr>
                <w:b/>
              </w:rPr>
            </w:pPr>
            <w:proofErr w:type="spellStart"/>
            <w:r>
              <w:t>u</w:t>
            </w:r>
            <w:r>
              <w:t>kład</w:t>
            </w:r>
            <w:proofErr w:type="spellEnd"/>
            <w:r>
              <w:t xml:space="preserve"> C1:  </w:t>
            </w:r>
            <w:proofErr w:type="spellStart"/>
            <w:r>
              <w:t>szczelny</w:t>
            </w:r>
            <w:proofErr w:type="spellEnd"/>
            <w:r>
              <w:t xml:space="preserve">    </w:t>
            </w:r>
          </w:p>
        </w:tc>
        <w:tc>
          <w:tcPr>
            <w:tcW w:w="1235" w:type="dxa"/>
          </w:tcPr>
          <w:p w:rsidR="00733096" w:rsidRPr="00733096" w:rsidRDefault="00733096" w:rsidP="008839FA">
            <w:pPr>
              <w:rPr>
                <w:b/>
              </w:rPr>
            </w:pPr>
          </w:p>
        </w:tc>
        <w:tc>
          <w:tcPr>
            <w:tcW w:w="1317" w:type="dxa"/>
          </w:tcPr>
          <w:p w:rsidR="00733096" w:rsidRPr="00733096" w:rsidRDefault="00733096" w:rsidP="008839FA">
            <w:pPr>
              <w:rPr>
                <w:b/>
              </w:rPr>
            </w:pPr>
          </w:p>
        </w:tc>
        <w:tc>
          <w:tcPr>
            <w:tcW w:w="3003" w:type="dxa"/>
          </w:tcPr>
          <w:p w:rsidR="00733096" w:rsidRPr="00733096" w:rsidRDefault="00733096" w:rsidP="008839FA">
            <w:pPr>
              <w:rPr>
                <w:b/>
              </w:rPr>
            </w:pPr>
          </w:p>
        </w:tc>
      </w:tr>
      <w:tr w:rsidR="00733096" w:rsidTr="008839FA">
        <w:tc>
          <w:tcPr>
            <w:tcW w:w="3085" w:type="dxa"/>
          </w:tcPr>
          <w:p w:rsidR="00733096" w:rsidRDefault="00733096" w:rsidP="00733096">
            <w:pPr>
              <w:pStyle w:val="Akapitzlist"/>
              <w:numPr>
                <w:ilvl w:val="0"/>
                <w:numId w:val="18"/>
              </w:numPr>
            </w:pPr>
            <w:proofErr w:type="spellStart"/>
            <w:r>
              <w:t>u</w:t>
            </w:r>
            <w:r>
              <w:t>kład</w:t>
            </w:r>
            <w:proofErr w:type="spellEnd"/>
            <w:r>
              <w:t xml:space="preserve"> C2:  </w:t>
            </w:r>
            <w:proofErr w:type="spellStart"/>
            <w:r>
              <w:t>szczelny</w:t>
            </w:r>
            <w:proofErr w:type="spellEnd"/>
            <w:r>
              <w:t xml:space="preserve">    </w:t>
            </w:r>
          </w:p>
        </w:tc>
        <w:tc>
          <w:tcPr>
            <w:tcW w:w="1235" w:type="dxa"/>
          </w:tcPr>
          <w:p w:rsidR="00733096" w:rsidRDefault="00733096" w:rsidP="008839FA"/>
        </w:tc>
        <w:tc>
          <w:tcPr>
            <w:tcW w:w="1317" w:type="dxa"/>
          </w:tcPr>
          <w:p w:rsidR="00733096" w:rsidRDefault="00733096" w:rsidP="008839FA"/>
        </w:tc>
        <w:tc>
          <w:tcPr>
            <w:tcW w:w="3003" w:type="dxa"/>
          </w:tcPr>
          <w:p w:rsidR="00733096" w:rsidRDefault="00733096" w:rsidP="008839FA"/>
        </w:tc>
      </w:tr>
    </w:tbl>
    <w:p w:rsidR="00DA3510" w:rsidRPr="00733096" w:rsidRDefault="00E7312A">
      <w:pPr>
        <w:rPr>
          <w:b/>
        </w:rPr>
      </w:pPr>
      <w:r>
        <w:br/>
      </w:r>
      <w:r w:rsidRPr="00733096">
        <w:rPr>
          <w:b/>
        </w:rPr>
        <w:t xml:space="preserve">11) </w:t>
      </w:r>
      <w:proofErr w:type="spellStart"/>
      <w:r w:rsidRPr="00733096">
        <w:rPr>
          <w:b/>
        </w:rPr>
        <w:t>Określenie</w:t>
      </w:r>
      <w:proofErr w:type="spellEnd"/>
      <w:r w:rsidRPr="00733096">
        <w:rPr>
          <w:b/>
        </w:rPr>
        <w:t xml:space="preserve"> </w:t>
      </w:r>
      <w:proofErr w:type="spellStart"/>
      <w:r w:rsidRPr="00733096">
        <w:rPr>
          <w:b/>
        </w:rPr>
        <w:t>pr</w:t>
      </w:r>
      <w:r w:rsidRPr="00733096">
        <w:rPr>
          <w:b/>
        </w:rPr>
        <w:t>zyczyny</w:t>
      </w:r>
      <w:proofErr w:type="spellEnd"/>
      <w:r w:rsidRPr="00733096">
        <w:rPr>
          <w:b/>
        </w:rPr>
        <w:t xml:space="preserve"> </w:t>
      </w:r>
      <w:proofErr w:type="spellStart"/>
      <w:r w:rsidR="00733096" w:rsidRPr="00733096">
        <w:rPr>
          <w:b/>
        </w:rPr>
        <w:t>wystąpienia</w:t>
      </w:r>
      <w:proofErr w:type="spellEnd"/>
      <w:r w:rsidR="00733096" w:rsidRPr="00733096">
        <w:rPr>
          <w:b/>
        </w:rPr>
        <w:t xml:space="preserve"> </w:t>
      </w:r>
      <w:proofErr w:type="spellStart"/>
      <w:r w:rsidR="00733096" w:rsidRPr="00733096">
        <w:rPr>
          <w:b/>
        </w:rPr>
        <w:t>nieszczelności</w:t>
      </w:r>
      <w:proofErr w:type="spellEnd"/>
      <w:r w:rsidR="00733096" w:rsidRPr="00733096">
        <w:rPr>
          <w:b/>
        </w:rPr>
        <w:t xml:space="preserve"> w </w:t>
      </w:r>
      <w:proofErr w:type="spellStart"/>
      <w:r w:rsidR="00733096" w:rsidRPr="00733096">
        <w:rPr>
          <w:b/>
        </w:rPr>
        <w:t>przypadku</w:t>
      </w:r>
      <w:proofErr w:type="spellEnd"/>
      <w:r w:rsidR="00733096" w:rsidRPr="00733096">
        <w:rPr>
          <w:b/>
        </w:rPr>
        <w:t xml:space="preserve"> </w:t>
      </w:r>
      <w:proofErr w:type="spellStart"/>
      <w:r w:rsidR="00733096" w:rsidRPr="00733096">
        <w:rPr>
          <w:b/>
        </w:rPr>
        <w:t>jej</w:t>
      </w:r>
      <w:proofErr w:type="spellEnd"/>
      <w:r w:rsidR="00733096" w:rsidRPr="00733096">
        <w:rPr>
          <w:b/>
        </w:rPr>
        <w:t xml:space="preserve"> </w:t>
      </w:r>
      <w:proofErr w:type="spellStart"/>
      <w:r w:rsidR="00733096" w:rsidRPr="00733096">
        <w:rPr>
          <w:b/>
        </w:rPr>
        <w:t>wykrycia</w:t>
      </w:r>
      <w:proofErr w:type="spellEnd"/>
      <w:r w:rsidR="00733096" w:rsidRPr="00733096">
        <w:rPr>
          <w:b/>
        </w:rPr>
        <w:t>:</w:t>
      </w:r>
    </w:p>
    <w:p w:rsidR="00733096" w:rsidRDefault="00E7312A">
      <w:r>
        <w:t>............................................................................................................................</w:t>
      </w:r>
      <w:r w:rsidR="00733096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A3510" w:rsidRPr="00733096" w:rsidRDefault="00E7312A">
      <w:pPr>
        <w:rPr>
          <w:b/>
        </w:rPr>
      </w:pPr>
      <w:r>
        <w:br/>
      </w:r>
      <w:r w:rsidRPr="00733096">
        <w:rPr>
          <w:b/>
        </w:rPr>
        <w:t xml:space="preserve">12) Stan licznika godzin </w:t>
      </w:r>
      <w:proofErr w:type="spellStart"/>
      <w:r w:rsidR="00733096" w:rsidRPr="00733096">
        <w:rPr>
          <w:b/>
        </w:rPr>
        <w:t>pracy</w:t>
      </w:r>
      <w:proofErr w:type="spellEnd"/>
      <w:r w:rsidR="00733096" w:rsidRPr="00733096">
        <w:rPr>
          <w:b/>
        </w:rPr>
        <w:t xml:space="preserve"> / </w:t>
      </w:r>
      <w:proofErr w:type="spellStart"/>
      <w:r w:rsidR="00733096" w:rsidRPr="00733096">
        <w:rPr>
          <w:b/>
        </w:rPr>
        <w:t>ilość</w:t>
      </w:r>
      <w:proofErr w:type="spellEnd"/>
      <w:r w:rsidR="00733096" w:rsidRPr="00733096">
        <w:rPr>
          <w:b/>
        </w:rPr>
        <w:t xml:space="preserve"> </w:t>
      </w:r>
      <w:proofErr w:type="spellStart"/>
      <w:r w:rsidR="00733096" w:rsidRPr="00733096">
        <w:rPr>
          <w:b/>
        </w:rPr>
        <w:t>startów</w:t>
      </w:r>
      <w:proofErr w:type="spellEnd"/>
      <w:r w:rsidR="00733096" w:rsidRPr="00733096">
        <w:rPr>
          <w:b/>
        </w:rPr>
        <w:t xml:space="preserve">,  </w:t>
      </w:r>
      <w:proofErr w:type="spellStart"/>
      <w:r w:rsidR="00733096" w:rsidRPr="00733096">
        <w:rPr>
          <w:b/>
        </w:rPr>
        <w:t>sprężarek</w:t>
      </w:r>
      <w:proofErr w:type="spellEnd"/>
      <w:r w:rsidR="00733096" w:rsidRPr="00733096">
        <w:rPr>
          <w:b/>
        </w:rPr>
        <w:t xml:space="preserve"> </w:t>
      </w:r>
      <w:proofErr w:type="spellStart"/>
      <w:r w:rsidR="00733096" w:rsidRPr="00733096">
        <w:rPr>
          <w:b/>
        </w:rPr>
        <w:t>po</w:t>
      </w:r>
      <w:proofErr w:type="spellEnd"/>
      <w:r w:rsidR="00733096" w:rsidRPr="00733096">
        <w:rPr>
          <w:b/>
        </w:rPr>
        <w:t xml:space="preserve"> </w:t>
      </w:r>
      <w:proofErr w:type="spellStart"/>
      <w:r w:rsidR="00733096" w:rsidRPr="00733096">
        <w:rPr>
          <w:b/>
        </w:rPr>
        <w:t>próbach</w:t>
      </w:r>
      <w:proofErr w:type="spellEnd"/>
      <w:r w:rsidR="00733096" w:rsidRPr="00733096">
        <w:rPr>
          <w:b/>
        </w:rPr>
        <w:t>:</w:t>
      </w:r>
    </w:p>
    <w:p w:rsidR="00733096" w:rsidRDefault="00E7312A">
      <w:proofErr w:type="spellStart"/>
      <w:r>
        <w:t>Obieg</w:t>
      </w:r>
      <w:proofErr w:type="spellEnd"/>
      <w:r>
        <w:t xml:space="preserve"> 1/1 </w:t>
      </w:r>
      <w:r w:rsidR="00733096">
        <w:t>…………………………</w:t>
      </w:r>
      <w:r>
        <w:t xml:space="preserve"> </w:t>
      </w:r>
      <w:proofErr w:type="spellStart"/>
      <w:r>
        <w:t>Obieg</w:t>
      </w:r>
      <w:proofErr w:type="spellEnd"/>
      <w:r>
        <w:t xml:space="preserve"> 2/1 </w:t>
      </w:r>
      <w:r w:rsidR="00733096">
        <w:t>…………………………</w:t>
      </w:r>
    </w:p>
    <w:p w:rsidR="00733096" w:rsidRDefault="00E7312A">
      <w:proofErr w:type="spellStart"/>
      <w:r>
        <w:t>Obieg</w:t>
      </w:r>
      <w:proofErr w:type="spellEnd"/>
      <w:r>
        <w:t xml:space="preserve"> 1/2 </w:t>
      </w:r>
      <w:r w:rsidR="00733096">
        <w:t>…………………………</w:t>
      </w:r>
      <w:r>
        <w:t xml:space="preserve"> </w:t>
      </w:r>
      <w:proofErr w:type="spellStart"/>
      <w:r>
        <w:t>Obieg</w:t>
      </w:r>
      <w:proofErr w:type="spellEnd"/>
      <w:r>
        <w:t xml:space="preserve"> 2/2 </w:t>
      </w:r>
      <w:r w:rsidR="00733096">
        <w:t>…………………………</w:t>
      </w:r>
    </w:p>
    <w:p w:rsidR="00733096" w:rsidRDefault="00E7312A">
      <w:proofErr w:type="spellStart"/>
      <w:r>
        <w:t>Obieg</w:t>
      </w:r>
      <w:proofErr w:type="spellEnd"/>
      <w:r>
        <w:t xml:space="preserve"> 1/3 </w:t>
      </w:r>
      <w:r w:rsidR="00733096">
        <w:t>…………………………</w:t>
      </w:r>
      <w:r>
        <w:t xml:space="preserve"> </w:t>
      </w:r>
      <w:proofErr w:type="spellStart"/>
      <w:r>
        <w:t>Obieg</w:t>
      </w:r>
      <w:proofErr w:type="spellEnd"/>
      <w:r>
        <w:t xml:space="preserve"> 2/3 </w:t>
      </w:r>
      <w:r w:rsidR="00733096">
        <w:t>…………………………</w:t>
      </w:r>
    </w:p>
    <w:p w:rsidR="00DA3510" w:rsidRPr="00733096" w:rsidRDefault="00E7312A">
      <w:pPr>
        <w:rPr>
          <w:b/>
        </w:rPr>
      </w:pPr>
      <w:r>
        <w:lastRenderedPageBreak/>
        <w:br/>
      </w:r>
      <w:r w:rsidRPr="00733096">
        <w:rPr>
          <w:b/>
        </w:rPr>
        <w:t>13) Uwagi dodatkowe:</w:t>
      </w:r>
    </w:p>
    <w:p w:rsidR="00DA3510" w:rsidRDefault="00E7312A">
      <w:r>
        <w:t>............................................................................................................................</w:t>
      </w:r>
      <w:r w:rsidR="00733096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A3510" w:rsidRPr="00733096" w:rsidRDefault="00E7312A" w:rsidP="00733096">
      <w:pPr>
        <w:jc w:val="both"/>
        <w:rPr>
          <w:b/>
        </w:rPr>
      </w:pPr>
      <w:r>
        <w:br/>
      </w:r>
      <w:r w:rsidRPr="00733096">
        <w:rPr>
          <w:b/>
        </w:rPr>
        <w:t>14) W</w:t>
      </w:r>
      <w:r w:rsidRPr="00733096">
        <w:rPr>
          <w:b/>
        </w:rPr>
        <w:t>ymagana roczna iloś</w:t>
      </w:r>
      <w:r w:rsidR="00733096">
        <w:rPr>
          <w:b/>
        </w:rPr>
        <w:t xml:space="preserve">ć </w:t>
      </w:r>
      <w:proofErr w:type="spellStart"/>
      <w:r w:rsidR="00733096">
        <w:rPr>
          <w:b/>
        </w:rPr>
        <w:t>przeglądów</w:t>
      </w:r>
      <w:proofErr w:type="spellEnd"/>
      <w:r w:rsidR="00733096">
        <w:rPr>
          <w:b/>
        </w:rPr>
        <w:t xml:space="preserve"> w </w:t>
      </w:r>
      <w:proofErr w:type="spellStart"/>
      <w:r w:rsidR="00733096">
        <w:rPr>
          <w:b/>
        </w:rPr>
        <w:t>czasie</w:t>
      </w:r>
      <w:proofErr w:type="spellEnd"/>
      <w:r w:rsidR="00733096">
        <w:rPr>
          <w:b/>
        </w:rPr>
        <w:t xml:space="preserve"> </w:t>
      </w:r>
      <w:proofErr w:type="spellStart"/>
      <w:r w:rsidR="00733096">
        <w:rPr>
          <w:b/>
        </w:rPr>
        <w:t>gwarancji</w:t>
      </w:r>
      <w:proofErr w:type="spellEnd"/>
      <w:r w:rsidR="00733096">
        <w:rPr>
          <w:b/>
        </w:rPr>
        <w:t xml:space="preserve">/ </w:t>
      </w:r>
      <w:proofErr w:type="spellStart"/>
      <w:r w:rsidR="00733096">
        <w:rPr>
          <w:b/>
        </w:rPr>
        <w:t>termin</w:t>
      </w:r>
      <w:proofErr w:type="spellEnd"/>
      <w:r w:rsidR="00733096">
        <w:rPr>
          <w:b/>
        </w:rPr>
        <w:t xml:space="preserve"> </w:t>
      </w:r>
      <w:proofErr w:type="spellStart"/>
      <w:r w:rsidR="00733096">
        <w:rPr>
          <w:b/>
        </w:rPr>
        <w:t>następnego</w:t>
      </w:r>
      <w:proofErr w:type="spellEnd"/>
      <w:r w:rsidR="00733096">
        <w:rPr>
          <w:b/>
        </w:rPr>
        <w:t xml:space="preserve"> </w:t>
      </w:r>
      <w:proofErr w:type="spellStart"/>
      <w:r w:rsidR="00733096">
        <w:rPr>
          <w:b/>
        </w:rPr>
        <w:t>przeglądu</w:t>
      </w:r>
      <w:proofErr w:type="spellEnd"/>
    </w:p>
    <w:p w:rsidR="00DA3510" w:rsidRDefault="00E7312A">
      <w:r>
        <w:t>............................................................................................................................</w:t>
      </w:r>
      <w:r w:rsidR="00733096">
        <w:t>...................................................................</w:t>
      </w:r>
    </w:p>
    <w:p w:rsidR="00DA3510" w:rsidRDefault="00E7312A">
      <w:pPr>
        <w:rPr>
          <w:b/>
        </w:rPr>
      </w:pPr>
      <w:r>
        <w:br/>
      </w:r>
      <w:r w:rsidRPr="00733096">
        <w:rPr>
          <w:b/>
        </w:rPr>
        <w:t xml:space="preserve">15) </w:t>
      </w:r>
      <w:proofErr w:type="spellStart"/>
      <w:r w:rsidRPr="00733096">
        <w:rPr>
          <w:b/>
        </w:rPr>
        <w:t>Osoba</w:t>
      </w:r>
      <w:proofErr w:type="spellEnd"/>
      <w:r w:rsidRPr="00733096">
        <w:rPr>
          <w:b/>
        </w:rPr>
        <w:t xml:space="preserve"> </w:t>
      </w:r>
      <w:proofErr w:type="spellStart"/>
      <w:r w:rsidRPr="00733096">
        <w:rPr>
          <w:b/>
        </w:rPr>
        <w:t>wykonująca</w:t>
      </w:r>
      <w:proofErr w:type="spellEnd"/>
      <w:r w:rsidRPr="00733096">
        <w:rPr>
          <w:b/>
        </w:rPr>
        <w:t xml:space="preserve"> </w:t>
      </w:r>
      <w:proofErr w:type="spellStart"/>
      <w:r w:rsidRPr="00733096">
        <w:rPr>
          <w:b/>
        </w:rPr>
        <w:t>kontrolę</w:t>
      </w:r>
      <w:proofErr w:type="spellEnd"/>
      <w:r w:rsidRPr="00733096">
        <w:rPr>
          <w:b/>
        </w:rPr>
        <w:t xml:space="preserve"> </w:t>
      </w:r>
      <w:proofErr w:type="spellStart"/>
      <w:r w:rsidRPr="00733096">
        <w:rPr>
          <w:b/>
        </w:rPr>
        <w:t>szczelności</w:t>
      </w:r>
      <w:proofErr w:type="spellEnd"/>
      <w:r w:rsidRPr="00733096">
        <w:rPr>
          <w:b/>
        </w:rPr>
        <w:t>:</w:t>
      </w:r>
    </w:p>
    <w:p w:rsidR="00733096" w:rsidRPr="00733096" w:rsidRDefault="00733096">
      <w:proofErr w:type="spellStart"/>
      <w:r>
        <w:t>Imię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nazwisko</w:t>
      </w:r>
      <w:proofErr w:type="spellEnd"/>
      <w:r>
        <w:t>: ………………………………………………</w:t>
      </w:r>
    </w:p>
    <w:p w:rsidR="00DA3510" w:rsidRDefault="00E7312A">
      <w:proofErr w:type="spellStart"/>
      <w:r>
        <w:t>Nr</w:t>
      </w:r>
      <w:proofErr w:type="spellEnd"/>
      <w:r>
        <w:t xml:space="preserve"> </w:t>
      </w:r>
      <w:proofErr w:type="spellStart"/>
      <w:r>
        <w:t>certyfikatu</w:t>
      </w:r>
      <w:proofErr w:type="spellEnd"/>
      <w:r>
        <w:t xml:space="preserve"> </w:t>
      </w:r>
      <w:proofErr w:type="spellStart"/>
      <w:r>
        <w:t>personelu</w:t>
      </w:r>
      <w:proofErr w:type="spellEnd"/>
      <w:r>
        <w:t>:</w:t>
      </w:r>
      <w:r w:rsidR="00733096">
        <w:t>………………………………..</w:t>
      </w:r>
      <w:r>
        <w:t>..</w:t>
      </w:r>
    </w:p>
    <w:p w:rsidR="00DA3510" w:rsidRDefault="00E7312A">
      <w:proofErr w:type="spellStart"/>
      <w:r>
        <w:t>Nr</w:t>
      </w:r>
      <w:proofErr w:type="spellEnd"/>
      <w:r>
        <w:t xml:space="preserve"> </w:t>
      </w:r>
      <w:proofErr w:type="spellStart"/>
      <w:r>
        <w:t>certyfikatu</w:t>
      </w:r>
      <w:proofErr w:type="spellEnd"/>
      <w:r>
        <w:t xml:space="preserve"> </w:t>
      </w:r>
      <w:proofErr w:type="spellStart"/>
      <w:r>
        <w:t>przedsiębiorcy</w:t>
      </w:r>
      <w:proofErr w:type="spellEnd"/>
      <w:r>
        <w:t xml:space="preserve">: </w:t>
      </w:r>
      <w:r w:rsidR="00733096">
        <w:t>…………………………</w:t>
      </w:r>
    </w:p>
    <w:p w:rsidR="00733096" w:rsidRDefault="00733096" w:rsidP="00733096">
      <w:proofErr w:type="spellStart"/>
      <w:r>
        <w:t>Pod</w:t>
      </w:r>
      <w:r>
        <w:t>pis</w:t>
      </w:r>
      <w:proofErr w:type="spellEnd"/>
      <w:r>
        <w:t>: ……………………………………………………………</w:t>
      </w:r>
    </w:p>
    <w:p w:rsidR="00733096" w:rsidRDefault="00733096" w:rsidP="00733096"/>
    <w:p w:rsidR="00733096" w:rsidRDefault="00733096" w:rsidP="00733096"/>
    <w:p w:rsidR="00733096" w:rsidRDefault="00733096" w:rsidP="00733096">
      <w:pPr>
        <w:spacing w:after="0"/>
        <w:jc w:val="right"/>
      </w:pPr>
      <w:r>
        <w:t>……………………………………………………………</w:t>
      </w:r>
    </w:p>
    <w:p w:rsidR="00733096" w:rsidRDefault="00733096" w:rsidP="00733096">
      <w:pPr>
        <w:spacing w:after="0"/>
        <w:jc w:val="right"/>
        <w:rPr>
          <w:vertAlign w:val="superscript"/>
        </w:rPr>
      </w:pPr>
      <w:proofErr w:type="spellStart"/>
      <w:r>
        <w:rPr>
          <w:vertAlign w:val="superscript"/>
        </w:rPr>
        <w:t>podpis</w:t>
      </w:r>
      <w:proofErr w:type="spellEnd"/>
      <w:r>
        <w:rPr>
          <w:vertAlign w:val="superscript"/>
        </w:rPr>
        <w:t xml:space="preserve"> </w:t>
      </w:r>
      <w:proofErr w:type="spellStart"/>
      <w:r>
        <w:rPr>
          <w:vertAlign w:val="superscript"/>
        </w:rPr>
        <w:t>i</w:t>
      </w:r>
      <w:proofErr w:type="spellEnd"/>
      <w:r>
        <w:rPr>
          <w:vertAlign w:val="superscript"/>
        </w:rPr>
        <w:t xml:space="preserve"> </w:t>
      </w:r>
      <w:proofErr w:type="spellStart"/>
      <w:r>
        <w:rPr>
          <w:vertAlign w:val="superscript"/>
        </w:rPr>
        <w:t>pieczątka</w:t>
      </w:r>
      <w:proofErr w:type="spellEnd"/>
      <w:r>
        <w:rPr>
          <w:vertAlign w:val="superscript"/>
        </w:rPr>
        <w:t xml:space="preserve"> </w:t>
      </w:r>
      <w:proofErr w:type="spellStart"/>
      <w:r>
        <w:rPr>
          <w:vertAlign w:val="superscript"/>
        </w:rPr>
        <w:t>osoby</w:t>
      </w:r>
      <w:proofErr w:type="spellEnd"/>
      <w:r>
        <w:rPr>
          <w:vertAlign w:val="superscript"/>
        </w:rPr>
        <w:t xml:space="preserve"> </w:t>
      </w:r>
      <w:proofErr w:type="spellStart"/>
      <w:r>
        <w:rPr>
          <w:vertAlign w:val="superscript"/>
        </w:rPr>
        <w:t>ze</w:t>
      </w:r>
      <w:proofErr w:type="spellEnd"/>
      <w:r>
        <w:rPr>
          <w:vertAlign w:val="superscript"/>
        </w:rPr>
        <w:t xml:space="preserve"> </w:t>
      </w:r>
      <w:proofErr w:type="spellStart"/>
      <w:r>
        <w:rPr>
          <w:vertAlign w:val="superscript"/>
        </w:rPr>
        <w:t>strony</w:t>
      </w:r>
      <w:proofErr w:type="spellEnd"/>
      <w:r>
        <w:rPr>
          <w:vertAlign w:val="superscript"/>
        </w:rPr>
        <w:t xml:space="preserve"> </w:t>
      </w:r>
      <w:proofErr w:type="spellStart"/>
      <w:r>
        <w:rPr>
          <w:vertAlign w:val="superscript"/>
        </w:rPr>
        <w:t>Zamawiającego</w:t>
      </w:r>
      <w:proofErr w:type="spellEnd"/>
      <w:r>
        <w:rPr>
          <w:vertAlign w:val="superscript"/>
        </w:rPr>
        <w:t xml:space="preserve">, </w:t>
      </w:r>
    </w:p>
    <w:p w:rsidR="00733096" w:rsidRPr="00733096" w:rsidRDefault="00733096" w:rsidP="00733096">
      <w:pPr>
        <w:spacing w:after="0"/>
        <w:jc w:val="right"/>
        <w:rPr>
          <w:vertAlign w:val="superscript"/>
        </w:rPr>
      </w:pPr>
      <w:proofErr w:type="spellStart"/>
      <w:r>
        <w:rPr>
          <w:vertAlign w:val="superscript"/>
        </w:rPr>
        <w:t>potwierdzająca</w:t>
      </w:r>
      <w:proofErr w:type="spellEnd"/>
      <w:r>
        <w:rPr>
          <w:vertAlign w:val="superscript"/>
        </w:rPr>
        <w:t xml:space="preserve"> </w:t>
      </w:r>
      <w:proofErr w:type="spellStart"/>
      <w:r>
        <w:rPr>
          <w:vertAlign w:val="superscript"/>
        </w:rPr>
        <w:t>wykonanie</w:t>
      </w:r>
      <w:proofErr w:type="spellEnd"/>
      <w:r>
        <w:rPr>
          <w:vertAlign w:val="superscript"/>
        </w:rPr>
        <w:t xml:space="preserve"> </w:t>
      </w:r>
      <w:proofErr w:type="spellStart"/>
      <w:r>
        <w:rPr>
          <w:vertAlign w:val="superscript"/>
        </w:rPr>
        <w:t>ww</w:t>
      </w:r>
      <w:proofErr w:type="spellEnd"/>
      <w:r>
        <w:rPr>
          <w:vertAlign w:val="superscript"/>
        </w:rPr>
        <w:t xml:space="preserve">. </w:t>
      </w:r>
      <w:proofErr w:type="spellStart"/>
      <w:r>
        <w:rPr>
          <w:vertAlign w:val="superscript"/>
        </w:rPr>
        <w:t>czynności</w:t>
      </w:r>
      <w:proofErr w:type="spellEnd"/>
    </w:p>
    <w:p w:rsidR="00733096" w:rsidRDefault="00733096"/>
    <w:sectPr w:rsidR="00733096" w:rsidSect="00733096">
      <w:pgSz w:w="12240" w:h="15840"/>
      <w:pgMar w:top="709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4A5305E"/>
    <w:multiLevelType w:val="hybridMultilevel"/>
    <w:tmpl w:val="9470F2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DB5EC9"/>
    <w:multiLevelType w:val="hybridMultilevel"/>
    <w:tmpl w:val="E222DD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ED4761"/>
    <w:multiLevelType w:val="hybridMultilevel"/>
    <w:tmpl w:val="0B18FE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FB21B5"/>
    <w:multiLevelType w:val="hybridMultilevel"/>
    <w:tmpl w:val="0B32E29A"/>
    <w:lvl w:ilvl="0" w:tplc="E646CCD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560B2B58"/>
    <w:multiLevelType w:val="hybridMultilevel"/>
    <w:tmpl w:val="82A46B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A23937"/>
    <w:multiLevelType w:val="hybridMultilevel"/>
    <w:tmpl w:val="0B32E29A"/>
    <w:lvl w:ilvl="0" w:tplc="E646CCD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6D714F7A"/>
    <w:multiLevelType w:val="hybridMultilevel"/>
    <w:tmpl w:val="1FE260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E00440"/>
    <w:multiLevelType w:val="hybridMultilevel"/>
    <w:tmpl w:val="981C0C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6C19A8"/>
    <w:multiLevelType w:val="hybridMultilevel"/>
    <w:tmpl w:val="54104B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7"/>
  </w:num>
  <w:num w:numId="11">
    <w:abstractNumId w:val="14"/>
  </w:num>
  <w:num w:numId="12">
    <w:abstractNumId w:val="13"/>
  </w:num>
  <w:num w:numId="13">
    <w:abstractNumId w:val="16"/>
  </w:num>
  <w:num w:numId="14">
    <w:abstractNumId w:val="11"/>
  </w:num>
  <w:num w:numId="15">
    <w:abstractNumId w:val="15"/>
  </w:num>
  <w:num w:numId="16">
    <w:abstractNumId w:val="10"/>
  </w:num>
  <w:num w:numId="17">
    <w:abstractNumId w:val="1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33096"/>
    <w:rsid w:val="00AA1D8D"/>
    <w:rsid w:val="00B47730"/>
    <w:rsid w:val="00CB0664"/>
    <w:rsid w:val="00DA3510"/>
    <w:rsid w:val="00E7312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E1EE358-AF68-411A-B0D8-794984998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1037</Words>
  <Characters>6227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7250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Natalia Lieber</cp:lastModifiedBy>
  <cp:revision>2</cp:revision>
  <dcterms:created xsi:type="dcterms:W3CDTF">2026-02-27T09:03:00Z</dcterms:created>
  <dcterms:modified xsi:type="dcterms:W3CDTF">2026-02-27T09:03:00Z</dcterms:modified>
</cp:coreProperties>
</file>